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9E4E3" w14:textId="789EEB2A" w:rsidR="001575D5" w:rsidRPr="007700E3" w:rsidRDefault="001575D5" w:rsidP="001575D5">
      <w:pPr>
        <w:tabs>
          <w:tab w:val="num" w:pos="1620"/>
        </w:tabs>
        <w:rPr>
          <w:b/>
          <w:bCs/>
          <w:sz w:val="24"/>
        </w:rPr>
      </w:pPr>
      <w:bookmarkStart w:id="0" w:name="_Hlk170913666"/>
      <w:bookmarkStart w:id="1" w:name="_Hlk176178270"/>
      <w:bookmarkStart w:id="2" w:name="bwBijlageE_GegevensOmtrentGedrag"/>
      <w:r w:rsidRPr="007700E3">
        <w:rPr>
          <w:b/>
          <w:bCs/>
          <w:sz w:val="24"/>
        </w:rPr>
        <w:t xml:space="preserve">Bijlage </w:t>
      </w:r>
      <w:r w:rsidRPr="007700E3">
        <w:rPr>
          <w:rFonts w:cs="V&amp;W Syntax (Adobe)"/>
          <w:b/>
          <w:bCs/>
          <w:sz w:val="24"/>
        </w:rPr>
        <w:t>E-2</w:t>
      </w:r>
      <w:r w:rsidRPr="007700E3">
        <w:rPr>
          <w:b/>
          <w:bCs/>
          <w:sz w:val="24"/>
        </w:rPr>
        <w:tab/>
        <w:t xml:space="preserve">Invulformulieren technische bekwaamheid perceel </w:t>
      </w:r>
      <w:r>
        <w:rPr>
          <w:b/>
          <w:bCs/>
          <w:sz w:val="24"/>
        </w:rPr>
        <w:t>3</w:t>
      </w:r>
    </w:p>
    <w:p w14:paraId="5C77A029" w14:textId="77777777" w:rsidR="0032180B" w:rsidRDefault="0032180B" w:rsidP="0032180B">
      <w:pPr>
        <w:spacing w:line="240" w:lineRule="auto"/>
        <w:rPr>
          <w:rFonts w:eastAsia="Calibri"/>
          <w:szCs w:val="18"/>
          <w:lang w:eastAsia="en-US"/>
        </w:rPr>
      </w:pPr>
    </w:p>
    <w:p w14:paraId="2185B877" w14:textId="50ED3A1E" w:rsidR="0032180B" w:rsidRPr="001B338F" w:rsidRDefault="0032180B" w:rsidP="0032180B">
      <w:pPr>
        <w:spacing w:line="240" w:lineRule="auto"/>
        <w:rPr>
          <w:rFonts w:eastAsia="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de geschiktheidseisen 1, 2 en 3 en selectiecriterium 1 </w:t>
      </w:r>
      <w:r w:rsidR="003B487D">
        <w:rPr>
          <w:rFonts w:eastAsia="Calibri"/>
          <w:szCs w:val="18"/>
          <w:lang w:eastAsia="en-US"/>
        </w:rPr>
        <w:t xml:space="preserve">en 2 </w:t>
      </w:r>
      <w:r w:rsidRPr="001B338F">
        <w:rPr>
          <w:rFonts w:eastAsia="Calibri"/>
          <w:szCs w:val="18"/>
          <w:lang w:eastAsia="en-US"/>
        </w:rPr>
        <w:t>aan te tonen met bewijs van accreditaties en/of certificaten.</w:t>
      </w:r>
    </w:p>
    <w:p w14:paraId="22026FC5" w14:textId="77777777" w:rsidR="0032180B" w:rsidRPr="001B338F" w:rsidRDefault="0032180B" w:rsidP="0032180B">
      <w:pPr>
        <w:spacing w:line="240" w:lineRule="auto"/>
        <w:rPr>
          <w:rFonts w:eastAsia="Calibri"/>
          <w:b/>
          <w:bCs/>
          <w:szCs w:val="18"/>
          <w:lang w:eastAsia="en-US"/>
        </w:rPr>
      </w:pPr>
    </w:p>
    <w:p w14:paraId="106C4003" w14:textId="53E54B64" w:rsidR="0032180B" w:rsidRPr="001B338F" w:rsidRDefault="0032180B" w:rsidP="0032180B">
      <w:pPr>
        <w:pStyle w:val="broodtekst0"/>
        <w:spacing w:line="240" w:lineRule="auto"/>
        <w:rPr>
          <w:rFonts w:eastAsia="Calibri"/>
          <w:lang w:val="nl-NL"/>
        </w:rPr>
      </w:pPr>
      <w:r w:rsidRPr="001B338F">
        <w:rPr>
          <w:rFonts w:eastAsia="Calibri"/>
          <w:lang w:val="nl-NL"/>
        </w:rPr>
        <w:t xml:space="preserve">De </w:t>
      </w:r>
      <w:r w:rsidR="00D063C2">
        <w:rPr>
          <w:rFonts w:eastAsia="Calibri"/>
          <w:lang w:val="nl-NL"/>
        </w:rPr>
        <w:t>ondernemer</w:t>
      </w:r>
      <w:r w:rsidRPr="001B338F">
        <w:rPr>
          <w:rFonts w:eastAsia="Calibri"/>
          <w:lang w:val="nl-NL"/>
        </w:rPr>
        <w:t xml:space="preserve"> dient d.m.v. referentieopdrachten te voldoen aan de geschiktheidseisen 4 en 5. Eén geschiktheidseis dient met 1 referentieopdracht te worden aangetoond. In totaal mogen voor het aantonen van de geschiktheidseisen 4 en 5, 2 referentieopdrachten worden gebruikt. </w:t>
      </w:r>
    </w:p>
    <w:p w14:paraId="23E07FE5" w14:textId="77777777" w:rsidR="0032180B" w:rsidRPr="001B338F" w:rsidRDefault="0032180B" w:rsidP="0032180B">
      <w:pPr>
        <w:pStyle w:val="broodtekst0"/>
        <w:rPr>
          <w:rFonts w:eastAsia="Calibri"/>
          <w:lang w:val="nl-NL"/>
        </w:rPr>
      </w:pPr>
    </w:p>
    <w:p w14:paraId="20E4F0C5" w14:textId="320A67EA" w:rsidR="0032180B" w:rsidRPr="001B338F" w:rsidRDefault="0032180B" w:rsidP="0032180B">
      <w:pPr>
        <w:spacing w:line="240" w:lineRule="auto"/>
        <w:rPr>
          <w:rFonts w:eastAsia="Calibri"/>
          <w:szCs w:val="18"/>
          <w:lang w:eastAsia="en-US"/>
        </w:rPr>
      </w:pPr>
      <w:r w:rsidRPr="001B338F">
        <w:rPr>
          <w:rFonts w:eastAsia="Calibri"/>
          <w:szCs w:val="18"/>
          <w:lang w:eastAsia="en-US"/>
        </w:rPr>
        <w:t xml:space="preserve">De </w:t>
      </w:r>
      <w:r w:rsidR="00D063C2">
        <w:rPr>
          <w:rFonts w:eastAsia="Calibri"/>
          <w:szCs w:val="18"/>
          <w:lang w:eastAsia="en-US"/>
        </w:rPr>
        <w:t>ondernemer</w:t>
      </w:r>
      <w:r w:rsidRPr="001B338F">
        <w:rPr>
          <w:rFonts w:eastAsia="Calibri"/>
          <w:szCs w:val="18"/>
          <w:lang w:eastAsia="en-US"/>
        </w:rPr>
        <w:t xml:space="preserve"> dient het selectiecriterium 3 aan te tonen met:</w:t>
      </w:r>
    </w:p>
    <w:p w14:paraId="09F5690C" w14:textId="77777777" w:rsidR="0032180B" w:rsidRPr="001B338F" w:rsidRDefault="0032180B" w:rsidP="008E6CE0">
      <w:pPr>
        <w:pStyle w:val="Lijstalinea"/>
        <w:numPr>
          <w:ilvl w:val="0"/>
          <w:numId w:val="33"/>
        </w:numPr>
        <w:spacing w:line="240" w:lineRule="auto"/>
        <w:ind w:left="714" w:hanging="357"/>
        <w:contextualSpacing w:val="0"/>
        <w:rPr>
          <w:rFonts w:eastAsia="Aptos" w:cs="Calibri"/>
          <w:szCs w:val="18"/>
          <w:lang w:eastAsia="en-US"/>
        </w:rPr>
      </w:pPr>
      <w:r w:rsidRPr="001B338F">
        <w:rPr>
          <w:rFonts w:eastAsia="Aptos" w:cs="Calibri"/>
          <w:szCs w:val="18"/>
          <w:lang w:eastAsia="en-US"/>
        </w:rPr>
        <w:t>Een actuele registratie (naam, functie, en relevante</w:t>
      </w:r>
      <w:r>
        <w:rPr>
          <w:rFonts w:eastAsia="Aptos" w:cs="Calibri"/>
          <w:szCs w:val="18"/>
          <w:lang w:eastAsia="en-US"/>
        </w:rPr>
        <w:t xml:space="preserve"> opleidingen en</w:t>
      </w:r>
      <w:r w:rsidRPr="001B338F">
        <w:rPr>
          <w:rFonts w:eastAsia="Aptos" w:cs="Calibri"/>
          <w:szCs w:val="18"/>
          <w:lang w:eastAsia="en-US"/>
        </w:rPr>
        <w:t xml:space="preserve"> certificeringen) van de medewerkers die betrokken zijn bij mechanische boringen. </w:t>
      </w:r>
    </w:p>
    <w:p w14:paraId="26CB9CAB" w14:textId="77777777" w:rsidR="0032180B" w:rsidRPr="001B338F" w:rsidRDefault="0032180B" w:rsidP="008E6CE0">
      <w:pPr>
        <w:pStyle w:val="Lijstalinea"/>
        <w:numPr>
          <w:ilvl w:val="0"/>
          <w:numId w:val="33"/>
        </w:numPr>
        <w:spacing w:line="240" w:lineRule="auto"/>
        <w:ind w:left="714" w:hanging="357"/>
        <w:contextualSpacing w:val="0"/>
        <w:rPr>
          <w:rFonts w:eastAsia="Calibri"/>
          <w:szCs w:val="18"/>
          <w:lang w:eastAsia="en-US"/>
        </w:rPr>
      </w:pPr>
      <w:r w:rsidRPr="001B338F">
        <w:rPr>
          <w:rFonts w:eastAsia="Aptos" w:cs="Calibri"/>
          <w:szCs w:val="18"/>
          <w:lang w:eastAsia="en-US"/>
        </w:rPr>
        <w:t>Voorbeelden van projecten die de medewerkers die betrokken zijn bij mechanische boringen hebben uitgevoerd.</w:t>
      </w:r>
    </w:p>
    <w:p w14:paraId="4860F79E" w14:textId="77777777" w:rsidR="003B487D" w:rsidRDefault="003B487D" w:rsidP="0032180B">
      <w:pPr>
        <w:pStyle w:val="broodtekst0"/>
        <w:rPr>
          <w:rFonts w:eastAsia="Calibri"/>
          <w:lang w:val="nl-NL"/>
        </w:rPr>
      </w:pPr>
    </w:p>
    <w:p w14:paraId="5DBA1582" w14:textId="0B6ADBA5" w:rsidR="005C678D" w:rsidRPr="005C678D" w:rsidRDefault="005C678D" w:rsidP="0032180B">
      <w:pPr>
        <w:pStyle w:val="broodtekst0"/>
        <w:rPr>
          <w:rFonts w:eastAsia="Calibri"/>
        </w:rPr>
      </w:pPr>
      <w:r w:rsidRPr="005C678D">
        <w:rPr>
          <w:rFonts w:eastAsia="Calibri"/>
        </w:rPr>
        <w:t xml:space="preserve">Invulformulier </w:t>
      </w:r>
      <w:r>
        <w:rPr>
          <w:rFonts w:eastAsia="Calibri"/>
        </w:rPr>
        <w:t>perceel 3 Bodemonderzoek geschiktheidseis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F6C31" w:rsidRPr="00984868" w14:paraId="79B78A13" w14:textId="77777777" w:rsidTr="005942CA">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626B5A" w14:textId="77777777" w:rsidR="00BF6C31" w:rsidRPr="005942CA" w:rsidRDefault="00BF6C31" w:rsidP="00F4217A">
            <w:pPr>
              <w:suppressAutoHyphens/>
              <w:jc w:val="center"/>
              <w:rPr>
                <w:rFonts w:cs="Verdana"/>
                <w:b/>
                <w:bCs/>
                <w:color w:val="000000"/>
                <w:sz w:val="22"/>
                <w:szCs w:val="22"/>
              </w:rPr>
            </w:pPr>
            <w:r w:rsidRPr="005942CA">
              <w:rPr>
                <w:rFonts w:cs="Verdana"/>
                <w:b/>
                <w:bCs/>
                <w:color w:val="000000"/>
                <w:sz w:val="22"/>
                <w:szCs w:val="22"/>
              </w:rPr>
              <w:t>P3 Bodemonderzoek</w:t>
            </w:r>
          </w:p>
          <w:p w14:paraId="21BD6424" w14:textId="77777777" w:rsidR="00BF6C31" w:rsidRPr="00984868" w:rsidRDefault="00BF6C31" w:rsidP="00F4217A">
            <w:pPr>
              <w:suppressAutoHyphens/>
              <w:jc w:val="center"/>
              <w:rPr>
                <w:rFonts w:cs="Verdana"/>
                <w:b/>
                <w:bCs/>
                <w:color w:val="000000"/>
              </w:rPr>
            </w:pPr>
            <w:r>
              <w:rPr>
                <w:rFonts w:cs="Verdana"/>
                <w:b/>
                <w:bCs/>
                <w:color w:val="000000"/>
              </w:rPr>
              <w:t>Geschiktheidseis 1</w:t>
            </w:r>
          </w:p>
        </w:tc>
      </w:tr>
      <w:tr w:rsidR="00BF6C31" w:rsidRPr="00984868" w14:paraId="03CAB59B" w14:textId="77777777" w:rsidTr="00BF6C31">
        <w:tc>
          <w:tcPr>
            <w:tcW w:w="9214" w:type="dxa"/>
            <w:tcBorders>
              <w:top w:val="single" w:sz="4" w:space="0" w:color="auto"/>
              <w:left w:val="single" w:sz="4" w:space="0" w:color="auto"/>
              <w:bottom w:val="single" w:sz="4" w:space="0" w:color="auto"/>
              <w:right w:val="single" w:sz="4" w:space="0" w:color="auto"/>
            </w:tcBorders>
            <w:vAlign w:val="center"/>
          </w:tcPr>
          <w:p w14:paraId="1138E24E" w14:textId="77777777" w:rsidR="00BF6C31" w:rsidRDefault="00BF6C31" w:rsidP="00F4217A">
            <w:pPr>
              <w:spacing w:line="240" w:lineRule="auto"/>
              <w:rPr>
                <w:rFonts w:eastAsia="Aptos" w:cs="Calibri"/>
                <w:szCs w:val="18"/>
                <w:lang w:eastAsia="en-US"/>
              </w:rPr>
            </w:pPr>
          </w:p>
          <w:p w14:paraId="4E4E9749" w14:textId="2B134935" w:rsidR="00BF6C31" w:rsidRPr="00540D5D" w:rsidRDefault="00BF6C31" w:rsidP="00F4217A">
            <w:pPr>
              <w:spacing w:line="240" w:lineRule="auto"/>
              <w:rPr>
                <w:rFonts w:eastAsia="Aptos" w:cs="Calibri"/>
                <w:szCs w:val="18"/>
                <w:lang w:eastAsia="en-US"/>
              </w:rPr>
            </w:pPr>
            <w:r w:rsidRPr="009A6EAD">
              <w:rPr>
                <w:rFonts w:eastAsia="Aptos" w:cs="Calibri"/>
                <w:szCs w:val="18"/>
                <w:lang w:eastAsia="en-US"/>
              </w:rPr>
              <w:t>Gegadigde beschikt over eigen personeel met erkenning met persoonsregistratie voor categorie 9 en categorie 12 (ref. bijlage C van de Regeling Bodemkwaliteit 2022) voor zover deze betrekking hebben op het doen van waterbodemonderzoeken en daarvoor niet afhankelijk te zijn van derden:</w:t>
            </w:r>
          </w:p>
          <w:p w14:paraId="380EBA44" w14:textId="77777777" w:rsidR="00BF6C31" w:rsidRPr="00540D5D" w:rsidRDefault="00BF6C31" w:rsidP="00BF6C31">
            <w:pPr>
              <w:numPr>
                <w:ilvl w:val="0"/>
                <w:numId w:val="10"/>
              </w:numPr>
              <w:spacing w:before="120" w:after="120" w:line="240" w:lineRule="auto"/>
              <w:ind w:left="703" w:hanging="357"/>
              <w:rPr>
                <w:rFonts w:eastAsia="Aptos" w:cs="Calibri"/>
                <w:szCs w:val="18"/>
                <w:lang w:eastAsia="en-US"/>
              </w:rPr>
            </w:pPr>
            <w:r w:rsidRPr="00540D5D">
              <w:rPr>
                <w:rFonts w:eastAsia="Aptos" w:cs="Calibri"/>
                <w:szCs w:val="18"/>
                <w:lang w:eastAsia="en-US"/>
              </w:rPr>
              <w:t>Categorie 9; Monsterneming bij partijkeuringen ter voldoening aan een verplichting die geldt bij of krachtens het Besluit bodemkwaliteit;</w:t>
            </w:r>
          </w:p>
          <w:p w14:paraId="280C8803" w14:textId="77777777" w:rsidR="00BF6C31" w:rsidRPr="00984868" w:rsidRDefault="00BF6C31" w:rsidP="00BF6C31">
            <w:pPr>
              <w:numPr>
                <w:ilvl w:val="0"/>
                <w:numId w:val="10"/>
              </w:numPr>
              <w:spacing w:before="120" w:after="120" w:line="240" w:lineRule="auto"/>
              <w:ind w:left="703" w:hanging="357"/>
              <w:rPr>
                <w:rFonts w:cs="Verdana"/>
                <w:color w:val="000000"/>
              </w:rPr>
            </w:pPr>
            <w:r w:rsidRPr="00540D5D">
              <w:rPr>
                <w:rFonts w:eastAsia="Aptos" w:cs="Calibri"/>
                <w:szCs w:val="18"/>
                <w:lang w:eastAsia="en-US"/>
              </w:rPr>
              <w:t>Categorie 12;</w:t>
            </w:r>
            <w:r w:rsidRPr="00540D5D">
              <w:rPr>
                <w:rFonts w:eastAsia="Aptos" w:cs="Calibri"/>
                <w:b/>
                <w:szCs w:val="18"/>
                <w:lang w:eastAsia="en-US"/>
              </w:rPr>
              <w:t xml:space="preserve"> </w:t>
            </w:r>
            <w:r w:rsidRPr="00540D5D">
              <w:rPr>
                <w:rFonts w:eastAsia="Aptos" w:cs="Calibri"/>
                <w:szCs w:val="18"/>
                <w:lang w:eastAsia="en-US"/>
              </w:rPr>
              <w:t>Veldwerk dat bestaat uit het plaatsen van boringen en peilbuizen ten behoeve van het nemen van grond- en grondwatermonsters, het nemen van grond- en grondwatermonsters, locatie-inspectie of maaiveldinspectie en monsterneming van asbest in de bodem of het uitvoeren van vergelijkbare onderzoeken in de bodem of oever van een oppervlaktewaterlichaam.</w:t>
            </w:r>
          </w:p>
        </w:tc>
      </w:tr>
      <w:tr w:rsidR="00BF6C31" w:rsidRPr="00984868" w14:paraId="73D249A7" w14:textId="77777777" w:rsidTr="00BF6C31">
        <w:tc>
          <w:tcPr>
            <w:tcW w:w="9214" w:type="dxa"/>
            <w:tcBorders>
              <w:top w:val="single" w:sz="4" w:space="0" w:color="auto"/>
              <w:left w:val="single" w:sz="4" w:space="0" w:color="auto"/>
              <w:bottom w:val="single" w:sz="4" w:space="0" w:color="auto"/>
              <w:right w:val="single" w:sz="4" w:space="0" w:color="auto"/>
            </w:tcBorders>
          </w:tcPr>
          <w:p w14:paraId="12A5BEF9" w14:textId="020B3641" w:rsidR="00BF6C31" w:rsidRDefault="00BF6C31" w:rsidP="00F4217A">
            <w:pPr>
              <w:rPr>
                <w:rFonts w:cs="Verdana"/>
                <w:color w:val="000000"/>
              </w:rPr>
            </w:pPr>
            <w:r>
              <w:rPr>
                <w:rFonts w:cs="Verdana"/>
                <w:color w:val="000000"/>
              </w:rPr>
              <w:t xml:space="preserve">Toelichting met aantonen bewijs van </w:t>
            </w:r>
            <w:r w:rsidRPr="00540D5D">
              <w:rPr>
                <w:rFonts w:eastAsia="Aptos" w:cs="Calibri"/>
                <w:szCs w:val="18"/>
                <w:lang w:eastAsia="en-US"/>
              </w:rPr>
              <w:t>accreditaties en/of certificaten</w:t>
            </w:r>
            <w:r>
              <w:rPr>
                <w:rFonts w:eastAsia="Aptos" w:cs="Calibri"/>
                <w:szCs w:val="18"/>
                <w:lang w:eastAsia="en-US"/>
              </w:rPr>
              <w:t>.</w:t>
            </w:r>
          </w:p>
          <w:p w14:paraId="27473EC5" w14:textId="3B01534B" w:rsidR="00BF6C31" w:rsidRDefault="00BF6C31" w:rsidP="00F4217A">
            <w:pPr>
              <w:rPr>
                <w:rFonts w:cs="Verdana"/>
                <w:color w:val="000000"/>
              </w:rPr>
            </w:pPr>
            <w:r>
              <w:rPr>
                <w:rFonts w:cs="Verdana"/>
                <w:color w:val="000000"/>
              </w:rPr>
              <w:t>…</w:t>
            </w:r>
          </w:p>
          <w:p w14:paraId="733FDB70" w14:textId="77777777" w:rsidR="00BF6C31" w:rsidRPr="00984868" w:rsidRDefault="00BF6C31" w:rsidP="00F4217A">
            <w:pPr>
              <w:rPr>
                <w:rFonts w:cs="Verdana"/>
                <w:color w:val="000000"/>
              </w:rPr>
            </w:pPr>
          </w:p>
        </w:tc>
      </w:tr>
    </w:tbl>
    <w:p w14:paraId="5B980E1E" w14:textId="77777777" w:rsidR="00BF6C31" w:rsidRDefault="00BF6C31" w:rsidP="0032180B">
      <w:pPr>
        <w:pStyle w:val="broodtekst0"/>
        <w:rPr>
          <w:rFonts w:eastAsia="Calibri"/>
          <w:lang w:val="nl-NL"/>
        </w:rPr>
      </w:pPr>
    </w:p>
    <w:p w14:paraId="718B0E44" w14:textId="23448BB2" w:rsidR="005942CA" w:rsidRPr="005C678D" w:rsidRDefault="005C678D" w:rsidP="0032180B">
      <w:pPr>
        <w:pStyle w:val="broodtekst0"/>
        <w:rPr>
          <w:rFonts w:eastAsia="Calibri"/>
        </w:rPr>
      </w:pPr>
      <w:r w:rsidRPr="005C678D">
        <w:rPr>
          <w:rFonts w:eastAsia="Calibri"/>
        </w:rPr>
        <w:t xml:space="preserve">Invulformulier </w:t>
      </w:r>
      <w:r>
        <w:rPr>
          <w:rFonts w:eastAsia="Calibri"/>
        </w:rPr>
        <w:t>perceel 3 Bodemonderzoek geschiktheidseis 2</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F6C31" w:rsidRPr="00984868" w14:paraId="10FCA8CA" w14:textId="77777777" w:rsidTr="005942CA">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BC78DC" w14:textId="77777777" w:rsidR="00BF6C31" w:rsidRPr="005942CA" w:rsidRDefault="00BF6C31" w:rsidP="00BF6C31">
            <w:pPr>
              <w:suppressAutoHyphens/>
              <w:jc w:val="center"/>
              <w:rPr>
                <w:rFonts w:cs="Verdana"/>
                <w:b/>
                <w:bCs/>
                <w:color w:val="000000"/>
                <w:sz w:val="22"/>
                <w:szCs w:val="22"/>
              </w:rPr>
            </w:pPr>
            <w:r w:rsidRPr="005942CA">
              <w:rPr>
                <w:rFonts w:cs="Verdana"/>
                <w:b/>
                <w:bCs/>
                <w:color w:val="000000"/>
                <w:sz w:val="22"/>
                <w:szCs w:val="22"/>
              </w:rPr>
              <w:t>P3 Bodemonderzoek</w:t>
            </w:r>
          </w:p>
          <w:p w14:paraId="01756DA9" w14:textId="77777777" w:rsidR="00BF6C31" w:rsidRPr="00984868" w:rsidRDefault="00BF6C31" w:rsidP="00BF6C31">
            <w:pPr>
              <w:suppressAutoHyphens/>
              <w:jc w:val="center"/>
              <w:rPr>
                <w:rFonts w:cs="Verdana"/>
                <w:b/>
                <w:bCs/>
                <w:color w:val="000000"/>
              </w:rPr>
            </w:pPr>
            <w:r>
              <w:rPr>
                <w:rFonts w:cs="Verdana"/>
                <w:b/>
                <w:bCs/>
                <w:color w:val="000000"/>
              </w:rPr>
              <w:t>Geschiktheidseis 2</w:t>
            </w:r>
          </w:p>
        </w:tc>
      </w:tr>
      <w:tr w:rsidR="00BF6C31" w:rsidRPr="00660500" w14:paraId="47AF2271" w14:textId="77777777" w:rsidTr="00BF6C31">
        <w:tc>
          <w:tcPr>
            <w:tcW w:w="9214" w:type="dxa"/>
            <w:tcBorders>
              <w:top w:val="single" w:sz="4" w:space="0" w:color="auto"/>
              <w:left w:val="single" w:sz="4" w:space="0" w:color="auto"/>
              <w:bottom w:val="single" w:sz="4" w:space="0" w:color="auto"/>
              <w:right w:val="single" w:sz="4" w:space="0" w:color="auto"/>
            </w:tcBorders>
            <w:vAlign w:val="center"/>
          </w:tcPr>
          <w:p w14:paraId="47E4104B" w14:textId="77777777" w:rsidR="00BF6C31" w:rsidRDefault="00BF6C31" w:rsidP="00BF6C31">
            <w:pPr>
              <w:spacing w:line="240" w:lineRule="auto"/>
              <w:rPr>
                <w:rFonts w:eastAsia="Aptos" w:cs="Calibri"/>
                <w:szCs w:val="18"/>
                <w:lang w:eastAsia="en-US"/>
              </w:rPr>
            </w:pPr>
          </w:p>
          <w:p w14:paraId="1351FA75" w14:textId="77777777" w:rsidR="00BF6C31" w:rsidRPr="00FD3F4C" w:rsidRDefault="00BF6C31" w:rsidP="00BF6C31">
            <w:pPr>
              <w:spacing w:line="240" w:lineRule="auto"/>
              <w:rPr>
                <w:rFonts w:eastAsia="Aptos" w:cs="Calibri"/>
                <w:szCs w:val="18"/>
                <w:lang w:eastAsia="en-US"/>
              </w:rPr>
            </w:pPr>
            <w:r w:rsidRPr="00FD3F4C">
              <w:rPr>
                <w:rFonts w:eastAsia="Aptos" w:cs="Calibri"/>
                <w:szCs w:val="18"/>
                <w:lang w:eastAsia="en-US"/>
              </w:rPr>
              <w:t xml:space="preserve">Gegadigde toont aan voor alle onderdelen van onderstaande functies te (kunnen) beschikken over een erkenning met persoonsregistratie (registratieverplichting), ref. bijlage C van de Regeling Bodemkwaliteit 2022: </w:t>
            </w:r>
          </w:p>
          <w:p w14:paraId="4B021732" w14:textId="77777777" w:rsidR="00BF6C31" w:rsidRPr="00FD3F4C" w:rsidRDefault="00BF6C31" w:rsidP="00BF6C31">
            <w:pPr>
              <w:pStyle w:val="Lijstalinea"/>
              <w:numPr>
                <w:ilvl w:val="0"/>
                <w:numId w:val="17"/>
              </w:numPr>
              <w:spacing w:before="60" w:after="60" w:line="240" w:lineRule="auto"/>
              <w:ind w:left="0" w:firstLine="0"/>
              <w:contextualSpacing w:val="0"/>
              <w:rPr>
                <w:rFonts w:eastAsia="Aptos" w:cs="Calibri"/>
                <w:szCs w:val="18"/>
                <w:lang w:eastAsia="en-US"/>
              </w:rPr>
            </w:pPr>
            <w:r w:rsidRPr="00FD3F4C">
              <w:rPr>
                <w:rFonts w:eastAsia="Aptos" w:cs="Calibri"/>
                <w:szCs w:val="18"/>
                <w:lang w:eastAsia="en-US"/>
              </w:rPr>
              <w:t>Categorie 9, monsternemer bij partijkeuringen</w:t>
            </w:r>
            <w:r>
              <w:rPr>
                <w:rFonts w:eastAsia="Aptos" w:cs="Calibri"/>
                <w:szCs w:val="18"/>
                <w:lang w:eastAsia="en-US"/>
              </w:rPr>
              <w:t>;</w:t>
            </w:r>
          </w:p>
          <w:p w14:paraId="2A40B7F3" w14:textId="77777777" w:rsidR="00BF6C31" w:rsidRPr="00FD3F4C" w:rsidRDefault="00BF6C31" w:rsidP="00BF6C31">
            <w:pPr>
              <w:pStyle w:val="Lijstalinea"/>
              <w:numPr>
                <w:ilvl w:val="0"/>
                <w:numId w:val="17"/>
              </w:numPr>
              <w:spacing w:before="60" w:after="60" w:line="240" w:lineRule="auto"/>
              <w:ind w:left="0" w:firstLine="0"/>
              <w:contextualSpacing w:val="0"/>
              <w:rPr>
                <w:rFonts w:eastAsia="Aptos" w:cs="Calibri"/>
                <w:szCs w:val="18"/>
                <w:lang w:eastAsia="en-US"/>
              </w:rPr>
            </w:pPr>
            <w:r w:rsidRPr="00FD3F4C">
              <w:rPr>
                <w:rFonts w:eastAsia="Aptos" w:cs="Calibri"/>
                <w:szCs w:val="18"/>
                <w:lang w:eastAsia="en-US"/>
              </w:rPr>
              <w:t>Categorie 12, veldwerker bij milieuhygiënisch waterbodemonderzoek</w:t>
            </w:r>
            <w:r>
              <w:rPr>
                <w:rFonts w:eastAsia="Aptos" w:cs="Calibri"/>
                <w:szCs w:val="18"/>
                <w:lang w:eastAsia="en-US"/>
              </w:rPr>
              <w:t>;</w:t>
            </w:r>
            <w:r w:rsidRPr="00FD3F4C">
              <w:rPr>
                <w:rFonts w:eastAsia="Aptos" w:cs="Calibri"/>
                <w:szCs w:val="18"/>
                <w:lang w:eastAsia="en-US"/>
              </w:rPr>
              <w:t xml:space="preserve"> </w:t>
            </w:r>
          </w:p>
          <w:p w14:paraId="0FDDB681" w14:textId="77777777" w:rsidR="00BF6C31" w:rsidRPr="00660500" w:rsidRDefault="00BF6C31" w:rsidP="00BF6C31">
            <w:pPr>
              <w:pStyle w:val="Lijstalinea"/>
              <w:numPr>
                <w:ilvl w:val="0"/>
                <w:numId w:val="17"/>
              </w:numPr>
              <w:spacing w:before="60" w:after="60" w:line="240" w:lineRule="auto"/>
              <w:ind w:left="0" w:firstLine="0"/>
              <w:contextualSpacing w:val="0"/>
              <w:rPr>
                <w:rFonts w:eastAsia="Aptos" w:cs="Calibri"/>
                <w:szCs w:val="18"/>
                <w:lang w:eastAsia="en-US"/>
              </w:rPr>
            </w:pPr>
            <w:r w:rsidRPr="00FD3F4C">
              <w:rPr>
                <w:rFonts w:eastAsia="Aptos" w:cs="Calibri"/>
                <w:szCs w:val="18"/>
                <w:lang w:eastAsia="en-US"/>
              </w:rPr>
              <w:t>Categorie 12, veldwerker bij milieuhygiënisch bodemonderzoek</w:t>
            </w:r>
            <w:r>
              <w:rPr>
                <w:rFonts w:eastAsia="Aptos" w:cs="Calibri"/>
                <w:szCs w:val="18"/>
                <w:lang w:eastAsia="en-US"/>
              </w:rPr>
              <w:t>.</w:t>
            </w:r>
            <w:r>
              <w:rPr>
                <w:rFonts w:eastAsia="Aptos" w:cs="Calibri"/>
                <w:szCs w:val="18"/>
                <w:lang w:eastAsia="en-US"/>
              </w:rPr>
              <w:br/>
            </w:r>
          </w:p>
        </w:tc>
      </w:tr>
      <w:tr w:rsidR="00BF6C31" w:rsidRPr="00984868" w14:paraId="6473DD89" w14:textId="77777777" w:rsidTr="00BF6C31">
        <w:tc>
          <w:tcPr>
            <w:tcW w:w="9214" w:type="dxa"/>
            <w:tcBorders>
              <w:top w:val="single" w:sz="4" w:space="0" w:color="auto"/>
              <w:left w:val="single" w:sz="4" w:space="0" w:color="auto"/>
              <w:bottom w:val="single" w:sz="4" w:space="0" w:color="auto"/>
              <w:right w:val="single" w:sz="4" w:space="0" w:color="auto"/>
            </w:tcBorders>
          </w:tcPr>
          <w:p w14:paraId="6E79CB03" w14:textId="77777777" w:rsidR="00BF6C31" w:rsidRDefault="00BF6C31" w:rsidP="00BF6C31">
            <w:pPr>
              <w:rPr>
                <w:rFonts w:cs="Verdana"/>
                <w:color w:val="000000"/>
              </w:rPr>
            </w:pPr>
            <w:r>
              <w:rPr>
                <w:rFonts w:cs="Verdana"/>
                <w:color w:val="000000"/>
              </w:rPr>
              <w:t xml:space="preserve">Toelichting met aantonen bewijs van </w:t>
            </w:r>
            <w:r w:rsidRPr="00540D5D">
              <w:rPr>
                <w:rFonts w:eastAsia="Aptos" w:cs="Calibri"/>
                <w:szCs w:val="18"/>
                <w:lang w:eastAsia="en-US"/>
              </w:rPr>
              <w:t>accreditaties en/of certificaten</w:t>
            </w:r>
            <w:r>
              <w:rPr>
                <w:rFonts w:eastAsia="Aptos" w:cs="Calibri"/>
                <w:szCs w:val="18"/>
                <w:lang w:eastAsia="en-US"/>
              </w:rPr>
              <w:t>.</w:t>
            </w:r>
          </w:p>
          <w:p w14:paraId="516E2B8C" w14:textId="77777777" w:rsidR="00BF6C31" w:rsidRDefault="00BF6C31" w:rsidP="00BF6C31">
            <w:pPr>
              <w:rPr>
                <w:rFonts w:cs="Verdana"/>
                <w:color w:val="000000"/>
              </w:rPr>
            </w:pPr>
            <w:r>
              <w:rPr>
                <w:rFonts w:cs="Verdana"/>
                <w:color w:val="000000"/>
              </w:rPr>
              <w:t>…</w:t>
            </w:r>
          </w:p>
          <w:p w14:paraId="14C1A8C2" w14:textId="77777777" w:rsidR="00BF6C31" w:rsidRPr="00984868" w:rsidRDefault="00BF6C31" w:rsidP="00BF6C31">
            <w:pPr>
              <w:rPr>
                <w:rFonts w:cs="Verdana"/>
                <w:color w:val="000000"/>
              </w:rPr>
            </w:pPr>
          </w:p>
        </w:tc>
      </w:tr>
    </w:tbl>
    <w:p w14:paraId="2BF57817" w14:textId="77777777" w:rsidR="003B487D" w:rsidRDefault="003B487D" w:rsidP="0032180B">
      <w:pPr>
        <w:pStyle w:val="broodtekst0"/>
        <w:rPr>
          <w:rFonts w:eastAsia="Calibri"/>
          <w:lang w:val="nl-NL"/>
        </w:rPr>
      </w:pPr>
    </w:p>
    <w:p w14:paraId="2DFE7FB7" w14:textId="2875DF33" w:rsidR="005942CA" w:rsidRDefault="005942CA">
      <w:pPr>
        <w:spacing w:line="240" w:lineRule="auto"/>
        <w:rPr>
          <w:rFonts w:eastAsia="Calibri"/>
        </w:rPr>
      </w:pPr>
      <w:r>
        <w:rPr>
          <w:rFonts w:eastAsia="Calibri"/>
        </w:rPr>
        <w:br w:type="page"/>
      </w:r>
    </w:p>
    <w:p w14:paraId="51DC5091" w14:textId="38928CE6" w:rsidR="005C678D" w:rsidRDefault="005C678D" w:rsidP="005C678D">
      <w:pPr>
        <w:pStyle w:val="broodtekst0"/>
        <w:rPr>
          <w:rFonts w:eastAsia="Calibri"/>
        </w:rPr>
      </w:pPr>
      <w:r w:rsidRPr="005C678D">
        <w:rPr>
          <w:rFonts w:eastAsia="Calibri"/>
        </w:rPr>
        <w:lastRenderedPageBreak/>
        <w:t xml:space="preserve">Invulformulier </w:t>
      </w:r>
      <w:r>
        <w:rPr>
          <w:rFonts w:eastAsia="Calibri"/>
        </w:rPr>
        <w:t>perceel 3 Bodemonderzoek geschiktheidseis 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5942CA" w:rsidRPr="00984868" w14:paraId="174EB1BB" w14:textId="77777777" w:rsidTr="005942CA">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82E935" w14:textId="77777777" w:rsidR="005942CA" w:rsidRPr="005942CA" w:rsidRDefault="005942CA" w:rsidP="00F4217A">
            <w:pPr>
              <w:suppressAutoHyphens/>
              <w:jc w:val="center"/>
              <w:rPr>
                <w:rFonts w:cs="Verdana"/>
                <w:b/>
                <w:bCs/>
                <w:color w:val="000000"/>
                <w:sz w:val="22"/>
                <w:szCs w:val="22"/>
              </w:rPr>
            </w:pPr>
            <w:r w:rsidRPr="005942CA">
              <w:rPr>
                <w:rFonts w:cs="Verdana"/>
                <w:b/>
                <w:bCs/>
                <w:color w:val="000000"/>
                <w:sz w:val="22"/>
                <w:szCs w:val="22"/>
              </w:rPr>
              <w:t>P3 Bodemonderzoek</w:t>
            </w:r>
          </w:p>
          <w:p w14:paraId="6039751D" w14:textId="77777777" w:rsidR="005942CA" w:rsidRPr="00984868" w:rsidRDefault="005942CA" w:rsidP="00F4217A">
            <w:pPr>
              <w:suppressAutoHyphens/>
              <w:jc w:val="center"/>
              <w:rPr>
                <w:rFonts w:cs="Verdana"/>
                <w:b/>
                <w:bCs/>
                <w:color w:val="000000"/>
              </w:rPr>
            </w:pPr>
            <w:r>
              <w:rPr>
                <w:rFonts w:cs="Verdana"/>
                <w:b/>
                <w:bCs/>
                <w:color w:val="000000"/>
              </w:rPr>
              <w:t>Geschiktheidseis 3</w:t>
            </w:r>
          </w:p>
        </w:tc>
      </w:tr>
      <w:tr w:rsidR="005942CA" w:rsidRPr="0048455F" w14:paraId="6F8882FC" w14:textId="77777777" w:rsidTr="005942CA">
        <w:tc>
          <w:tcPr>
            <w:tcW w:w="9214" w:type="dxa"/>
            <w:tcBorders>
              <w:top w:val="single" w:sz="4" w:space="0" w:color="auto"/>
              <w:left w:val="single" w:sz="4" w:space="0" w:color="auto"/>
              <w:bottom w:val="single" w:sz="4" w:space="0" w:color="auto"/>
              <w:right w:val="single" w:sz="4" w:space="0" w:color="auto"/>
            </w:tcBorders>
            <w:vAlign w:val="center"/>
          </w:tcPr>
          <w:p w14:paraId="4104FE64" w14:textId="77777777" w:rsidR="005942CA" w:rsidRDefault="005942CA" w:rsidP="00F4217A">
            <w:pPr>
              <w:spacing w:line="240" w:lineRule="auto"/>
              <w:rPr>
                <w:rFonts w:eastAsia="Aptos" w:cs="Calibri"/>
                <w:szCs w:val="18"/>
                <w:lang w:eastAsia="en-US"/>
              </w:rPr>
            </w:pPr>
          </w:p>
          <w:p w14:paraId="77A029A7" w14:textId="77777777" w:rsidR="005942CA" w:rsidRPr="0048455F" w:rsidRDefault="005942CA" w:rsidP="00F4217A">
            <w:pPr>
              <w:spacing w:line="240" w:lineRule="auto"/>
              <w:rPr>
                <w:rFonts w:eastAsia="Aptos" w:cs="Calibri"/>
                <w:szCs w:val="18"/>
                <w:lang w:eastAsia="en-US"/>
              </w:rPr>
            </w:pPr>
            <w:r>
              <w:rPr>
                <w:rFonts w:eastAsia="Aptos" w:cs="Calibri"/>
                <w:szCs w:val="18"/>
                <w:lang w:eastAsia="en-US"/>
              </w:rPr>
              <w:t>G</w:t>
            </w:r>
            <w:r w:rsidRPr="0048455F">
              <w:rPr>
                <w:rFonts w:eastAsia="Aptos" w:cs="Calibri"/>
                <w:szCs w:val="18"/>
                <w:lang w:eastAsia="en-US"/>
              </w:rPr>
              <w:t>egadigde toont aan beschikking/toegang te hebben tot een erkende bodemintermediar die aangewezen is voor de volgende werkzaamheden:</w:t>
            </w:r>
          </w:p>
          <w:p w14:paraId="566AD803" w14:textId="77777777" w:rsidR="005942CA" w:rsidRPr="0048455F" w:rsidRDefault="005942CA" w:rsidP="005942CA">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2: Verlenen van een productcertificaat voor het produceren van producten op grond van een nationale BRL, protocol 9335-1 en 9335-2;</w:t>
            </w:r>
          </w:p>
          <w:p w14:paraId="5BEDDE1A" w14:textId="77777777" w:rsidR="005942CA" w:rsidRPr="0048455F" w:rsidRDefault="005942CA" w:rsidP="005942CA">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3; Analyse van bouwstoffen, grond of baggerspecie ter voldoening aan een verplichting die geldt bij of krachtens het Besluit bodemkwaliteit;</w:t>
            </w:r>
          </w:p>
          <w:p w14:paraId="4F6E84AE" w14:textId="77777777" w:rsidR="005942CA" w:rsidRPr="0048455F" w:rsidRDefault="005942CA" w:rsidP="005942CA">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4; Analyse voor milieu hygiënisch bodemonderzoek, bij een verkennend onderzoek, een nader onderzoek of een vergelijkbaar onderzoek van de bodem in het kader van een ingreep in de bodem of oever van een oppervlaktewaterlichaam;</w:t>
            </w:r>
          </w:p>
          <w:p w14:paraId="5DE4DD01" w14:textId="77777777" w:rsidR="005942CA" w:rsidRPr="0048455F" w:rsidRDefault="005942CA" w:rsidP="005942CA">
            <w:pPr>
              <w:pStyle w:val="Lijstalinea"/>
              <w:numPr>
                <w:ilvl w:val="0"/>
                <w:numId w:val="17"/>
              </w:numPr>
              <w:spacing w:before="60" w:after="60" w:line="240" w:lineRule="auto"/>
              <w:ind w:left="714" w:hanging="357"/>
              <w:contextualSpacing w:val="0"/>
              <w:rPr>
                <w:rFonts w:eastAsia="Aptos" w:cs="Calibri"/>
                <w:szCs w:val="18"/>
                <w:lang w:eastAsia="en-US"/>
              </w:rPr>
            </w:pPr>
            <w:r w:rsidRPr="0048455F">
              <w:rPr>
                <w:rFonts w:eastAsia="Aptos" w:cs="Calibri"/>
                <w:szCs w:val="18"/>
                <w:lang w:eastAsia="en-US"/>
              </w:rPr>
              <w:t>Categorie 19; Mechanisch boren in de bodem als beschreven in BRL SIKB 2100 en protocol 2101</w:t>
            </w:r>
            <w:r>
              <w:rPr>
                <w:rFonts w:eastAsia="Aptos" w:cs="Calibri"/>
                <w:szCs w:val="18"/>
                <w:lang w:eastAsia="en-US"/>
              </w:rPr>
              <w:t>.</w:t>
            </w:r>
          </w:p>
          <w:p w14:paraId="2FFF4861" w14:textId="77777777" w:rsidR="005942CA" w:rsidRPr="0048455F" w:rsidRDefault="005942CA" w:rsidP="00F4217A">
            <w:pPr>
              <w:spacing w:line="240" w:lineRule="auto"/>
              <w:rPr>
                <w:rFonts w:eastAsia="Aptos" w:cs="Calibri"/>
                <w:szCs w:val="18"/>
                <w:lang w:eastAsia="en-US"/>
              </w:rPr>
            </w:pPr>
          </w:p>
        </w:tc>
      </w:tr>
      <w:tr w:rsidR="005942CA" w:rsidRPr="00984868" w14:paraId="7BF4DDF4" w14:textId="77777777" w:rsidTr="005942CA">
        <w:tc>
          <w:tcPr>
            <w:tcW w:w="9214" w:type="dxa"/>
            <w:tcBorders>
              <w:top w:val="single" w:sz="4" w:space="0" w:color="auto"/>
              <w:left w:val="single" w:sz="4" w:space="0" w:color="auto"/>
              <w:bottom w:val="single" w:sz="4" w:space="0" w:color="auto"/>
              <w:right w:val="single" w:sz="4" w:space="0" w:color="auto"/>
            </w:tcBorders>
          </w:tcPr>
          <w:p w14:paraId="354F6655" w14:textId="77777777" w:rsidR="005942CA" w:rsidRDefault="005942CA" w:rsidP="005942CA">
            <w:pPr>
              <w:rPr>
                <w:rFonts w:cs="Verdana"/>
                <w:color w:val="000000"/>
              </w:rPr>
            </w:pPr>
            <w:r>
              <w:rPr>
                <w:rFonts w:cs="Verdana"/>
                <w:color w:val="000000"/>
              </w:rPr>
              <w:t xml:space="preserve">Toelichting met aantonen bewijs van </w:t>
            </w:r>
            <w:r w:rsidRPr="00540D5D">
              <w:rPr>
                <w:rFonts w:eastAsia="Aptos" w:cs="Calibri"/>
                <w:szCs w:val="18"/>
                <w:lang w:eastAsia="en-US"/>
              </w:rPr>
              <w:t>accreditaties en/of certificaten</w:t>
            </w:r>
            <w:r>
              <w:rPr>
                <w:rFonts w:eastAsia="Aptos" w:cs="Calibri"/>
                <w:szCs w:val="18"/>
                <w:lang w:eastAsia="en-US"/>
              </w:rPr>
              <w:t>.</w:t>
            </w:r>
          </w:p>
          <w:p w14:paraId="4215AAF0" w14:textId="77777777" w:rsidR="005942CA" w:rsidRDefault="005942CA" w:rsidP="005942CA">
            <w:pPr>
              <w:rPr>
                <w:rFonts w:cs="Verdana"/>
                <w:color w:val="000000"/>
              </w:rPr>
            </w:pPr>
            <w:r>
              <w:rPr>
                <w:rFonts w:cs="Verdana"/>
                <w:color w:val="000000"/>
              </w:rPr>
              <w:t>…</w:t>
            </w:r>
          </w:p>
          <w:p w14:paraId="5DCF7CD5" w14:textId="77777777" w:rsidR="005942CA" w:rsidRPr="00984868" w:rsidRDefault="005942CA" w:rsidP="005942CA">
            <w:pPr>
              <w:rPr>
                <w:rFonts w:cs="Verdana"/>
                <w:color w:val="000000"/>
              </w:rPr>
            </w:pPr>
          </w:p>
        </w:tc>
      </w:tr>
    </w:tbl>
    <w:p w14:paraId="19B73BBF" w14:textId="77777777" w:rsidR="003B487D" w:rsidRDefault="003B487D" w:rsidP="0032180B">
      <w:pPr>
        <w:pStyle w:val="broodtekst0"/>
        <w:rPr>
          <w:rFonts w:eastAsia="Calibri"/>
          <w:lang w:val="nl-NL"/>
        </w:rPr>
      </w:pPr>
    </w:p>
    <w:p w14:paraId="2C554DA1" w14:textId="571E7E80" w:rsidR="005942CA" w:rsidRPr="000A5B0E" w:rsidRDefault="000A5B0E" w:rsidP="005942CA">
      <w:pPr>
        <w:pStyle w:val="broodtekst0"/>
        <w:rPr>
          <w:rFonts w:eastAsia="Calibri"/>
        </w:rPr>
      </w:pPr>
      <w:r w:rsidRPr="000A5B0E">
        <w:rPr>
          <w:rFonts w:eastAsia="Calibri"/>
        </w:rPr>
        <w:t xml:space="preserve">Overzichtsformulier in te zetten referentieopdrachten </w:t>
      </w:r>
      <w:r>
        <w:rPr>
          <w:rFonts w:eastAsia="Calibri"/>
        </w:rPr>
        <w:t>perceel 3 Bodemonderzoek</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24"/>
        <w:gridCol w:w="5996"/>
      </w:tblGrid>
      <w:tr w:rsidR="005942CA" w:rsidRPr="008D7A7E" w14:paraId="54A81241" w14:textId="77777777" w:rsidTr="00FD7BC6">
        <w:trPr>
          <w:trHeight w:val="567"/>
        </w:trPr>
        <w:tc>
          <w:tcPr>
            <w:tcW w:w="2694" w:type="dxa"/>
            <w:shd w:val="clear" w:color="auto" w:fill="D9D9D9" w:themeFill="background1" w:themeFillShade="D9"/>
            <w:vAlign w:val="center"/>
          </w:tcPr>
          <w:p w14:paraId="5F8FDFD8" w14:textId="77777777" w:rsidR="005942CA" w:rsidRPr="008D7A7E" w:rsidRDefault="005942CA" w:rsidP="00F4217A">
            <w:pPr>
              <w:rPr>
                <w:rFonts w:cs="Verdana"/>
                <w:b/>
                <w:bCs/>
                <w:color w:val="000000"/>
              </w:rPr>
            </w:pPr>
            <w:r w:rsidRPr="008D7A7E">
              <w:rPr>
                <w:rFonts w:cs="Verdana"/>
                <w:b/>
                <w:bCs/>
                <w:color w:val="000000"/>
              </w:rPr>
              <w:t>Percee</w:t>
            </w:r>
            <w:r>
              <w:rPr>
                <w:rFonts w:cs="Verdana"/>
                <w:b/>
                <w:bCs/>
                <w:color w:val="000000"/>
              </w:rPr>
              <w:t>l</w:t>
            </w:r>
          </w:p>
        </w:tc>
        <w:tc>
          <w:tcPr>
            <w:tcW w:w="6520" w:type="dxa"/>
            <w:gridSpan w:val="2"/>
            <w:shd w:val="clear" w:color="auto" w:fill="D9D9D9" w:themeFill="background1" w:themeFillShade="D9"/>
            <w:vAlign w:val="center"/>
          </w:tcPr>
          <w:p w14:paraId="2D8B50D0" w14:textId="77777777" w:rsidR="005942CA" w:rsidRPr="003B487D" w:rsidRDefault="005942CA" w:rsidP="00F4217A">
            <w:pPr>
              <w:rPr>
                <w:rFonts w:cs="Verdana"/>
                <w:b/>
                <w:color w:val="000000"/>
                <w:sz w:val="22"/>
                <w:szCs w:val="22"/>
              </w:rPr>
            </w:pPr>
            <w:r w:rsidRPr="003B487D">
              <w:rPr>
                <w:rFonts w:cs="Verdana"/>
                <w:b/>
                <w:color w:val="000000"/>
                <w:sz w:val="22"/>
                <w:szCs w:val="22"/>
              </w:rPr>
              <w:t>P3 Bodemonderzoek</w:t>
            </w:r>
          </w:p>
        </w:tc>
      </w:tr>
      <w:tr w:rsidR="005942CA" w:rsidRPr="008D7A7E" w14:paraId="3B8DF619" w14:textId="77777777" w:rsidTr="00F4217A">
        <w:trPr>
          <w:trHeight w:val="340"/>
        </w:trPr>
        <w:tc>
          <w:tcPr>
            <w:tcW w:w="2694" w:type="dxa"/>
            <w:shd w:val="clear" w:color="auto" w:fill="auto"/>
            <w:vAlign w:val="center"/>
          </w:tcPr>
          <w:p w14:paraId="4ED12785" w14:textId="77777777" w:rsidR="005942CA" w:rsidRPr="008D7A7E" w:rsidRDefault="005942CA" w:rsidP="00F4217A">
            <w:pPr>
              <w:rPr>
                <w:rFonts w:cs="Verdana"/>
                <w:b/>
                <w:color w:val="000000"/>
              </w:rPr>
            </w:pPr>
            <w:r w:rsidRPr="008D7A7E">
              <w:rPr>
                <w:rFonts w:cs="Verdana"/>
                <w:b/>
                <w:color w:val="000000"/>
              </w:rPr>
              <w:t>Geschiktheidseis nr.</w:t>
            </w:r>
          </w:p>
        </w:tc>
        <w:tc>
          <w:tcPr>
            <w:tcW w:w="6520" w:type="dxa"/>
            <w:gridSpan w:val="2"/>
            <w:shd w:val="clear" w:color="auto" w:fill="auto"/>
            <w:vAlign w:val="center"/>
          </w:tcPr>
          <w:p w14:paraId="48E60656" w14:textId="77777777" w:rsidR="005942CA" w:rsidRPr="008D7A7E" w:rsidRDefault="005942CA" w:rsidP="00F4217A">
            <w:pPr>
              <w:rPr>
                <w:rFonts w:cs="Verdana"/>
                <w:b/>
                <w:color w:val="000000"/>
              </w:rPr>
            </w:pPr>
            <w:r w:rsidRPr="008D7A7E">
              <w:rPr>
                <w:rFonts w:cs="Verdana"/>
                <w:b/>
                <w:color w:val="000000"/>
              </w:rPr>
              <w:t>Aangetoond middels referentieopdracht nr. en naam.</w:t>
            </w:r>
          </w:p>
        </w:tc>
      </w:tr>
      <w:tr w:rsidR="005942CA" w:rsidRPr="008D7A7E" w14:paraId="0C42592A" w14:textId="77777777" w:rsidTr="00F4217A">
        <w:trPr>
          <w:trHeight w:val="284"/>
        </w:trPr>
        <w:tc>
          <w:tcPr>
            <w:tcW w:w="2694" w:type="dxa"/>
            <w:shd w:val="clear" w:color="auto" w:fill="auto"/>
            <w:vAlign w:val="center"/>
          </w:tcPr>
          <w:p w14:paraId="5026E34A" w14:textId="45A5C24A" w:rsidR="005942CA" w:rsidRPr="008D7A7E" w:rsidRDefault="005942CA" w:rsidP="00F4217A">
            <w:pPr>
              <w:jc w:val="center"/>
              <w:rPr>
                <w:rFonts w:cs="Verdana"/>
                <w:color w:val="000000"/>
              </w:rPr>
            </w:pPr>
            <w:r>
              <w:rPr>
                <w:rFonts w:cs="Verdana"/>
                <w:color w:val="000000"/>
              </w:rPr>
              <w:t>4</w:t>
            </w:r>
          </w:p>
        </w:tc>
        <w:tc>
          <w:tcPr>
            <w:tcW w:w="524" w:type="dxa"/>
            <w:shd w:val="clear" w:color="auto" w:fill="auto"/>
            <w:vAlign w:val="center"/>
          </w:tcPr>
          <w:p w14:paraId="7EEA6F49" w14:textId="77777777" w:rsidR="005942CA" w:rsidRPr="008D7A7E" w:rsidRDefault="005942CA" w:rsidP="00F4217A">
            <w:pPr>
              <w:rPr>
                <w:rFonts w:cs="Verdana"/>
                <w:color w:val="000000"/>
              </w:rPr>
            </w:pPr>
            <w:r w:rsidRPr="008D7A7E">
              <w:rPr>
                <w:rFonts w:cs="Verdana"/>
                <w:color w:val="000000"/>
              </w:rPr>
              <w:t>…</w:t>
            </w:r>
          </w:p>
        </w:tc>
        <w:tc>
          <w:tcPr>
            <w:tcW w:w="5996" w:type="dxa"/>
            <w:shd w:val="clear" w:color="auto" w:fill="auto"/>
            <w:vAlign w:val="center"/>
          </w:tcPr>
          <w:p w14:paraId="02BC48D2" w14:textId="77777777" w:rsidR="005942CA" w:rsidRPr="008D7A7E" w:rsidRDefault="005942CA" w:rsidP="00F4217A">
            <w:pPr>
              <w:rPr>
                <w:rFonts w:cs="Verdana"/>
                <w:color w:val="000000"/>
              </w:rPr>
            </w:pPr>
            <w:r w:rsidRPr="008D7A7E">
              <w:rPr>
                <w:rFonts w:cs="Verdana"/>
                <w:color w:val="000000"/>
              </w:rPr>
              <w:t>…</w:t>
            </w:r>
          </w:p>
        </w:tc>
      </w:tr>
      <w:tr w:rsidR="005942CA" w:rsidRPr="008D7A7E" w14:paraId="1A923B88" w14:textId="77777777" w:rsidTr="00F4217A">
        <w:trPr>
          <w:trHeight w:val="284"/>
        </w:trPr>
        <w:tc>
          <w:tcPr>
            <w:tcW w:w="2694" w:type="dxa"/>
            <w:shd w:val="clear" w:color="auto" w:fill="auto"/>
            <w:vAlign w:val="center"/>
          </w:tcPr>
          <w:p w14:paraId="68634E90" w14:textId="4C337FE4" w:rsidR="005942CA" w:rsidRPr="008D7A7E" w:rsidRDefault="005942CA" w:rsidP="00F4217A">
            <w:pPr>
              <w:jc w:val="center"/>
              <w:rPr>
                <w:rFonts w:cs="Verdana"/>
                <w:color w:val="000000"/>
              </w:rPr>
            </w:pPr>
            <w:r>
              <w:rPr>
                <w:rFonts w:cs="Verdana"/>
                <w:color w:val="000000"/>
              </w:rPr>
              <w:t>5</w:t>
            </w:r>
          </w:p>
        </w:tc>
        <w:tc>
          <w:tcPr>
            <w:tcW w:w="524" w:type="dxa"/>
            <w:shd w:val="clear" w:color="auto" w:fill="auto"/>
            <w:vAlign w:val="center"/>
          </w:tcPr>
          <w:p w14:paraId="44C9E4E3" w14:textId="77777777" w:rsidR="005942CA" w:rsidRPr="008D7A7E" w:rsidRDefault="005942CA" w:rsidP="00F4217A">
            <w:pPr>
              <w:rPr>
                <w:rFonts w:cs="Verdana"/>
                <w:color w:val="000000"/>
              </w:rPr>
            </w:pPr>
            <w:r w:rsidRPr="008D7A7E">
              <w:rPr>
                <w:rFonts w:cs="Verdana"/>
                <w:color w:val="000000"/>
              </w:rPr>
              <w:t>…</w:t>
            </w:r>
          </w:p>
        </w:tc>
        <w:tc>
          <w:tcPr>
            <w:tcW w:w="5996" w:type="dxa"/>
            <w:shd w:val="clear" w:color="auto" w:fill="auto"/>
            <w:vAlign w:val="center"/>
          </w:tcPr>
          <w:p w14:paraId="105EA951" w14:textId="77777777" w:rsidR="005942CA" w:rsidRPr="008D7A7E" w:rsidRDefault="005942CA" w:rsidP="00F4217A">
            <w:pPr>
              <w:rPr>
                <w:rFonts w:cs="Verdana"/>
                <w:color w:val="000000"/>
              </w:rPr>
            </w:pPr>
            <w:r w:rsidRPr="008D7A7E">
              <w:rPr>
                <w:rFonts w:cs="Verdana"/>
                <w:color w:val="000000"/>
              </w:rPr>
              <w:t>…</w:t>
            </w:r>
          </w:p>
        </w:tc>
      </w:tr>
    </w:tbl>
    <w:p w14:paraId="77027F3C" w14:textId="77777777" w:rsidR="005942CA" w:rsidRDefault="005942CA" w:rsidP="005942CA">
      <w:pPr>
        <w:pStyle w:val="broodtekst0"/>
        <w:rPr>
          <w:rFonts w:eastAsia="Calibri"/>
          <w:lang w:val="nl-NL"/>
        </w:rPr>
      </w:pPr>
    </w:p>
    <w:p w14:paraId="0FB356BE" w14:textId="2EDA14D7" w:rsidR="003B487D" w:rsidRPr="005C678D" w:rsidRDefault="005C678D" w:rsidP="0032180B">
      <w:pPr>
        <w:pStyle w:val="broodtekst0"/>
        <w:rPr>
          <w:rFonts w:eastAsia="Calibri"/>
        </w:rPr>
      </w:pPr>
      <w:r w:rsidRPr="005C678D">
        <w:rPr>
          <w:rFonts w:eastAsia="Calibri"/>
        </w:rPr>
        <w:t xml:space="preserve">Invulformulier </w:t>
      </w:r>
      <w:r>
        <w:rPr>
          <w:rFonts w:eastAsia="Calibri"/>
        </w:rPr>
        <w:t>perceel 3 Bodemonderzoek geschiktheidseis 4</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5"/>
        <w:gridCol w:w="4421"/>
      </w:tblGrid>
      <w:tr w:rsidR="005942CA" w:rsidRPr="00984868" w14:paraId="64EF20AE" w14:textId="77777777" w:rsidTr="00F4217A">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6C4710" w14:textId="2C15100A" w:rsidR="005942CA" w:rsidRPr="00984868" w:rsidRDefault="005942CA" w:rsidP="00F4217A">
            <w:pPr>
              <w:suppressAutoHyphens/>
              <w:jc w:val="center"/>
              <w:rPr>
                <w:rFonts w:cs="Verdana"/>
                <w:b/>
                <w:bCs/>
                <w:color w:val="000000"/>
              </w:rPr>
            </w:pPr>
            <w:r w:rsidRPr="003B487D">
              <w:rPr>
                <w:rFonts w:cs="Verdana"/>
                <w:b/>
                <w:color w:val="000000"/>
                <w:sz w:val="22"/>
                <w:szCs w:val="22"/>
              </w:rPr>
              <w:t>P3 Bodemonderzoek</w:t>
            </w:r>
          </w:p>
        </w:tc>
      </w:tr>
      <w:tr w:rsidR="005942CA" w14:paraId="74740479" w14:textId="77777777" w:rsidTr="00F4217A">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C59451" w14:textId="26F69A63" w:rsidR="005942CA" w:rsidRDefault="005942CA" w:rsidP="00F4217A">
            <w:pPr>
              <w:suppressAutoHyphens/>
              <w:jc w:val="center"/>
              <w:rPr>
                <w:rFonts w:cs="Verdana"/>
                <w:b/>
                <w:color w:val="000000"/>
              </w:rPr>
            </w:pPr>
            <w:r>
              <w:rPr>
                <w:rFonts w:cs="Verdana"/>
                <w:b/>
                <w:color w:val="000000"/>
              </w:rPr>
              <w:t>Geschiktheidseis 4</w:t>
            </w:r>
          </w:p>
          <w:p w14:paraId="6AD7D0D9" w14:textId="77777777" w:rsidR="005942CA" w:rsidRDefault="005942CA" w:rsidP="00F4217A">
            <w:pPr>
              <w:suppressAutoHyphens/>
              <w:jc w:val="center"/>
              <w:rPr>
                <w:rFonts w:ascii="Calibri" w:eastAsia="Calibri" w:hAnsi="Calibri"/>
                <w:sz w:val="22"/>
                <w:szCs w:val="22"/>
                <w:lang w:eastAsia="en-US"/>
              </w:rPr>
            </w:pPr>
            <w:r>
              <w:rPr>
                <w:rFonts w:cs="Verdana"/>
                <w:b/>
                <w:bCs/>
                <w:color w:val="000000"/>
              </w:rPr>
              <w:t>REFERENTIEOPDRACHT</w:t>
            </w:r>
            <w:r w:rsidRPr="00984868">
              <w:rPr>
                <w:rFonts w:cs="Verdana"/>
                <w:b/>
                <w:bCs/>
                <w:color w:val="000000"/>
              </w:rPr>
              <w:t xml:space="preserve"> NR: …</w:t>
            </w:r>
          </w:p>
        </w:tc>
      </w:tr>
      <w:tr w:rsidR="005942CA" w:rsidRPr="00984868" w14:paraId="12FA239F"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21DC88AD" w14:textId="77777777" w:rsidR="005942CA" w:rsidRPr="00984868" w:rsidRDefault="005942CA" w:rsidP="00F4217A">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740BEC" w14:textId="77777777" w:rsidR="005942CA" w:rsidRPr="00984868" w:rsidRDefault="005942CA" w:rsidP="00F4217A">
            <w:pPr>
              <w:rPr>
                <w:rFonts w:cs="Verdana"/>
                <w:color w:val="000000"/>
              </w:rPr>
            </w:pPr>
            <w:r w:rsidRPr="00984868">
              <w:rPr>
                <w:color w:val="000000"/>
              </w:rPr>
              <w:t>…</w:t>
            </w:r>
          </w:p>
        </w:tc>
      </w:tr>
      <w:tr w:rsidR="005942CA" w:rsidRPr="00984868" w14:paraId="4C70E12C"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213537CC" w14:textId="77777777" w:rsidR="005942CA" w:rsidRPr="00984868" w:rsidRDefault="005942CA" w:rsidP="00F4217A">
            <w:pPr>
              <w:rPr>
                <w:rFonts w:cs="Verdana"/>
                <w:color w:val="000000"/>
              </w:rPr>
            </w:pPr>
            <w:r w:rsidRPr="00984868">
              <w:rPr>
                <w:rFonts w:cs="Verdana"/>
                <w:color w:val="000000"/>
              </w:rPr>
              <w:t xml:space="preserve">Naam van de </w:t>
            </w:r>
            <w:r>
              <w:rPr>
                <w:rFonts w:cs="Verdana"/>
                <w:color w:val="000000"/>
              </w:rPr>
              <w:t>referentieopdracht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1AA46F5" w14:textId="77777777" w:rsidR="005942CA" w:rsidRPr="00984868" w:rsidRDefault="005942CA" w:rsidP="00F4217A">
            <w:pPr>
              <w:rPr>
                <w:rFonts w:cs="Verdana"/>
                <w:color w:val="000000"/>
              </w:rPr>
            </w:pPr>
            <w:r w:rsidRPr="00984868">
              <w:rPr>
                <w:color w:val="000000"/>
              </w:rPr>
              <w:t>…</w:t>
            </w:r>
          </w:p>
        </w:tc>
      </w:tr>
      <w:tr w:rsidR="005942CA" w:rsidRPr="00984868" w14:paraId="2D76E586"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217B295B" w14:textId="77777777" w:rsidR="005942CA" w:rsidRPr="00984868" w:rsidRDefault="005942CA" w:rsidP="00F4217A">
            <w:pPr>
              <w:rPr>
                <w:rFonts w:cs="Verdana"/>
                <w:color w:val="000000"/>
              </w:rPr>
            </w:pPr>
            <w:r w:rsidRPr="00984868">
              <w:rPr>
                <w:rFonts w:cs="Verdana"/>
                <w:color w:val="000000"/>
              </w:rPr>
              <w:t>Naam en adres van de opdrachtgever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CEE4FC5" w14:textId="77777777" w:rsidR="005942CA" w:rsidRPr="00984868" w:rsidRDefault="005942CA" w:rsidP="00F4217A">
            <w:pPr>
              <w:rPr>
                <w:color w:val="000000"/>
              </w:rPr>
            </w:pPr>
            <w:r w:rsidRPr="00984868">
              <w:rPr>
                <w:color w:val="000000"/>
              </w:rPr>
              <w:t>…</w:t>
            </w:r>
          </w:p>
        </w:tc>
      </w:tr>
      <w:tr w:rsidR="005942CA" w:rsidRPr="00984868" w14:paraId="140A2E2D"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45501EEB" w14:textId="77777777" w:rsidR="005942CA" w:rsidRPr="00984868" w:rsidRDefault="005942CA" w:rsidP="00F4217A">
            <w:pPr>
              <w:rPr>
                <w:rFonts w:cs="Verdana"/>
                <w:color w:val="000000"/>
              </w:rPr>
            </w:pPr>
            <w:r w:rsidRPr="00984868">
              <w:rPr>
                <w:rFonts w:cs="Verdana"/>
                <w:color w:val="000000"/>
              </w:rPr>
              <w:t>Overeengekomen bedrag</w:t>
            </w:r>
            <w:r>
              <w:rPr>
                <w:rFonts w:cs="Verdana"/>
                <w:color w:val="000000"/>
              </w:rPr>
              <w:t xml:space="preserve"> </w:t>
            </w:r>
            <w:r w:rsidRPr="00984868">
              <w:rPr>
                <w:rFonts w:cs="Verdana"/>
                <w:color w:val="000000"/>
              </w:rPr>
              <w:t>(aannemingssom)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DBF0406" w14:textId="77777777" w:rsidR="005942CA" w:rsidRPr="00984868" w:rsidRDefault="005942CA" w:rsidP="00F4217A">
            <w:pPr>
              <w:rPr>
                <w:rFonts w:cs="Verdana"/>
                <w:color w:val="000000"/>
              </w:rPr>
            </w:pPr>
            <w:r w:rsidRPr="00984868">
              <w:rPr>
                <w:rFonts w:cs="Arial"/>
                <w:color w:val="000000"/>
              </w:rPr>
              <w:t xml:space="preserve">€ </w:t>
            </w:r>
            <w:r w:rsidRPr="00984868">
              <w:rPr>
                <w:color w:val="000000"/>
              </w:rPr>
              <w:t>…</w:t>
            </w:r>
          </w:p>
        </w:tc>
      </w:tr>
      <w:tr w:rsidR="005942CA" w:rsidRPr="00984868" w14:paraId="4DE2B7E2"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659A3F93" w14:textId="77777777" w:rsidR="005942CA" w:rsidRPr="00984868" w:rsidRDefault="005942CA" w:rsidP="00F4217A">
            <w:pPr>
              <w:rPr>
                <w:rFonts w:cs="Verdana"/>
                <w:color w:val="000000"/>
              </w:rPr>
            </w:pPr>
            <w:r w:rsidRPr="00984868">
              <w:rPr>
                <w:rFonts w:cs="Verdana"/>
                <w:color w:val="000000"/>
              </w:rPr>
              <w:t>Gefactureerd bedrag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985D253" w14:textId="77777777" w:rsidR="005942CA" w:rsidRPr="00984868" w:rsidRDefault="005942CA" w:rsidP="00F4217A">
            <w:pPr>
              <w:rPr>
                <w:rFonts w:cs="Verdana"/>
                <w:color w:val="000000"/>
              </w:rPr>
            </w:pPr>
            <w:r w:rsidRPr="00984868">
              <w:rPr>
                <w:rFonts w:cs="Arial"/>
                <w:color w:val="000000"/>
              </w:rPr>
              <w:t xml:space="preserve">€ </w:t>
            </w:r>
            <w:r w:rsidRPr="00984868">
              <w:rPr>
                <w:color w:val="000000"/>
              </w:rPr>
              <w:t>…</w:t>
            </w:r>
          </w:p>
        </w:tc>
      </w:tr>
      <w:tr w:rsidR="005942CA" w:rsidRPr="00984868" w14:paraId="6D5CA0AF"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0DB52B00" w14:textId="77777777" w:rsidR="005942CA" w:rsidRPr="00984868" w:rsidRDefault="005942CA" w:rsidP="00F4217A">
            <w:pPr>
              <w:rPr>
                <w:rFonts w:cs="Verdana"/>
                <w:color w:val="000000"/>
              </w:rPr>
            </w:pPr>
            <w:r w:rsidRPr="00984868">
              <w:rPr>
                <w:rFonts w:cs="Verdana"/>
                <w:color w:val="000000"/>
              </w:rPr>
              <w:t>Datum van de opdrachtverlening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A3F66EE" w14:textId="77777777" w:rsidR="005942CA" w:rsidRPr="00984868" w:rsidRDefault="005942CA" w:rsidP="00F4217A">
            <w:pPr>
              <w:rPr>
                <w:rFonts w:cs="Verdana"/>
                <w:color w:val="000000"/>
              </w:rPr>
            </w:pPr>
            <w:r w:rsidRPr="00984868">
              <w:rPr>
                <w:color w:val="000000"/>
              </w:rPr>
              <w:t>…</w:t>
            </w:r>
          </w:p>
        </w:tc>
      </w:tr>
      <w:tr w:rsidR="005942CA" w:rsidRPr="00984868" w14:paraId="6444AFCB"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158D4CE4" w14:textId="77777777" w:rsidR="005942CA" w:rsidRPr="00984868" w:rsidRDefault="005942CA" w:rsidP="00F4217A">
            <w:pPr>
              <w:rPr>
                <w:rFonts w:cs="Verdana"/>
                <w:color w:val="000000"/>
              </w:rPr>
            </w:pPr>
            <w:r w:rsidRPr="00984868">
              <w:rPr>
                <w:rFonts w:cs="Verdana"/>
                <w:color w:val="000000"/>
              </w:rPr>
              <w:t>Overeengekomen uitvoeringsduur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8CB8F48" w14:textId="77777777" w:rsidR="005942CA" w:rsidRPr="00984868" w:rsidRDefault="005942CA" w:rsidP="00F4217A">
            <w:pPr>
              <w:rPr>
                <w:rFonts w:cs="Verdana"/>
                <w:color w:val="000000"/>
              </w:rPr>
            </w:pPr>
            <w:r w:rsidRPr="00984868">
              <w:rPr>
                <w:color w:val="000000"/>
              </w:rPr>
              <w:t>…</w:t>
            </w:r>
          </w:p>
        </w:tc>
      </w:tr>
      <w:tr w:rsidR="005942CA" w:rsidRPr="00984868" w14:paraId="0D5419B3"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3A18FB81" w14:textId="77777777" w:rsidR="005942CA" w:rsidRPr="00984868" w:rsidRDefault="005942CA" w:rsidP="00F4217A">
            <w:pPr>
              <w:rPr>
                <w:rFonts w:cs="Verdana"/>
                <w:color w:val="000000"/>
              </w:rPr>
            </w:pPr>
            <w:r w:rsidRPr="00984868">
              <w:rPr>
                <w:rFonts w:cs="Verdana"/>
                <w:color w:val="000000"/>
              </w:rPr>
              <w:t>Datum van oplevering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B7547E5" w14:textId="77777777" w:rsidR="005942CA" w:rsidRPr="00984868" w:rsidRDefault="005942CA" w:rsidP="00F4217A">
            <w:pPr>
              <w:rPr>
                <w:rFonts w:cs="Verdana"/>
                <w:color w:val="000000"/>
              </w:rPr>
            </w:pPr>
            <w:r w:rsidRPr="00984868">
              <w:rPr>
                <w:color w:val="000000"/>
              </w:rPr>
              <w:t>…</w:t>
            </w:r>
          </w:p>
        </w:tc>
      </w:tr>
      <w:tr w:rsidR="005942CA" w:rsidRPr="00984868" w14:paraId="0C4C64FC" w14:textId="77777777" w:rsidTr="00F4217A">
        <w:trPr>
          <w:trHeight w:val="295"/>
        </w:trPr>
        <w:tc>
          <w:tcPr>
            <w:tcW w:w="9214" w:type="dxa"/>
            <w:gridSpan w:val="3"/>
            <w:tcBorders>
              <w:top w:val="single" w:sz="4" w:space="0" w:color="auto"/>
              <w:left w:val="single" w:sz="4" w:space="0" w:color="auto"/>
              <w:bottom w:val="single" w:sz="4" w:space="0" w:color="auto"/>
              <w:right w:val="single" w:sz="4" w:space="0" w:color="auto"/>
            </w:tcBorders>
            <w:vAlign w:val="center"/>
          </w:tcPr>
          <w:p w14:paraId="6E6AA517" w14:textId="77777777" w:rsidR="005942CA" w:rsidRPr="00984868" w:rsidRDefault="005942CA" w:rsidP="00F4217A">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5942CA" w:rsidRPr="000F6AE1" w14:paraId="1F86AD08" w14:textId="77777777" w:rsidTr="00F4217A">
        <w:tc>
          <w:tcPr>
            <w:tcW w:w="4793" w:type="dxa"/>
            <w:gridSpan w:val="2"/>
            <w:tcBorders>
              <w:top w:val="single" w:sz="4" w:space="0" w:color="auto"/>
              <w:left w:val="single" w:sz="4" w:space="0" w:color="auto"/>
              <w:bottom w:val="single" w:sz="4" w:space="0" w:color="auto"/>
              <w:right w:val="single" w:sz="4" w:space="0" w:color="auto"/>
            </w:tcBorders>
            <w:vAlign w:val="center"/>
          </w:tcPr>
          <w:p w14:paraId="69CAD450" w14:textId="77777777" w:rsidR="005942CA" w:rsidRPr="00984868" w:rsidRDefault="005942CA" w:rsidP="00F4217A">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253FE6D1" w14:textId="77777777" w:rsidR="005942CA" w:rsidRPr="000F6AE1" w:rsidRDefault="005942CA" w:rsidP="00F4217A">
            <w:pPr>
              <w:pStyle w:val="Broodtekst"/>
              <w:rPr>
                <w:rStyle w:val="Verborgentekst"/>
                <w:b w:val="0"/>
                <w:bCs/>
                <w:i w:val="0"/>
                <w:iCs/>
                <w:vanish w:val="0"/>
                <w:color w:val="000000"/>
              </w:rPr>
            </w:pPr>
            <w:r>
              <w:rPr>
                <w:rStyle w:val="Verborgentekst"/>
                <w:b w:val="0"/>
                <w:i w:val="0"/>
                <w:vanish w:val="0"/>
                <w:color w:val="000000"/>
              </w:rPr>
              <w:t>…</w:t>
            </w:r>
          </w:p>
        </w:tc>
      </w:tr>
      <w:tr w:rsidR="005942CA" w:rsidRPr="000F6AE1" w14:paraId="50CEB9F5" w14:textId="77777777" w:rsidTr="00F4217A">
        <w:tc>
          <w:tcPr>
            <w:tcW w:w="4793" w:type="dxa"/>
            <w:gridSpan w:val="2"/>
            <w:tcBorders>
              <w:top w:val="single" w:sz="4" w:space="0" w:color="auto"/>
              <w:left w:val="single" w:sz="4" w:space="0" w:color="auto"/>
              <w:bottom w:val="single" w:sz="4" w:space="0" w:color="auto"/>
              <w:right w:val="single" w:sz="4" w:space="0" w:color="auto"/>
            </w:tcBorders>
            <w:vAlign w:val="center"/>
          </w:tcPr>
          <w:p w14:paraId="0CA8BBDD" w14:textId="77777777" w:rsidR="005942CA" w:rsidRPr="00984868" w:rsidRDefault="005942CA" w:rsidP="00F4217A">
            <w:pPr>
              <w:rPr>
                <w:rFonts w:cs="Verdana"/>
                <w:color w:val="000000"/>
              </w:rPr>
            </w:pPr>
            <w:r w:rsidRPr="00984868">
              <w:rPr>
                <w:rFonts w:cs="Verdana"/>
                <w:color w:val="000000"/>
              </w:rPr>
              <w:t>De juridische participatieverhouding</w:t>
            </w:r>
          </w:p>
        </w:tc>
        <w:tc>
          <w:tcPr>
            <w:tcW w:w="4421" w:type="dxa"/>
            <w:tcBorders>
              <w:top w:val="single" w:sz="4" w:space="0" w:color="auto"/>
              <w:left w:val="single" w:sz="4" w:space="0" w:color="auto"/>
              <w:bottom w:val="single" w:sz="4" w:space="0" w:color="auto"/>
              <w:right w:val="single" w:sz="4" w:space="0" w:color="auto"/>
            </w:tcBorders>
            <w:vAlign w:val="center"/>
          </w:tcPr>
          <w:p w14:paraId="403BCA5A" w14:textId="77777777" w:rsidR="005942CA" w:rsidRPr="000F6AE1" w:rsidRDefault="005942CA" w:rsidP="00F4217A">
            <w:pPr>
              <w:pStyle w:val="Broodtekst"/>
              <w:rPr>
                <w:rStyle w:val="Verborgentekst"/>
                <w:b w:val="0"/>
                <w:bCs/>
                <w:i w:val="0"/>
                <w:iCs/>
                <w:vanish w:val="0"/>
                <w:color w:val="000000"/>
              </w:rPr>
            </w:pPr>
            <w:r>
              <w:rPr>
                <w:rStyle w:val="Verborgentekst"/>
                <w:b w:val="0"/>
                <w:i w:val="0"/>
                <w:vanish w:val="0"/>
                <w:color w:val="000000"/>
              </w:rPr>
              <w:t>…</w:t>
            </w:r>
          </w:p>
        </w:tc>
      </w:tr>
      <w:tr w:rsidR="005942CA" w:rsidRPr="000F6AE1" w14:paraId="2DF6D221" w14:textId="77777777" w:rsidTr="00F4217A">
        <w:tc>
          <w:tcPr>
            <w:tcW w:w="4793" w:type="dxa"/>
            <w:gridSpan w:val="2"/>
            <w:tcBorders>
              <w:top w:val="single" w:sz="4" w:space="0" w:color="auto"/>
              <w:left w:val="single" w:sz="4" w:space="0" w:color="auto"/>
              <w:bottom w:val="single" w:sz="4" w:space="0" w:color="auto"/>
              <w:right w:val="single" w:sz="4" w:space="0" w:color="auto"/>
            </w:tcBorders>
            <w:vAlign w:val="center"/>
          </w:tcPr>
          <w:p w14:paraId="25C0CEFC" w14:textId="77777777" w:rsidR="005942CA" w:rsidRPr="00984868" w:rsidRDefault="005942CA" w:rsidP="00F4217A">
            <w:pPr>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70D1715C" w14:textId="77777777" w:rsidR="005942CA" w:rsidRPr="000F6AE1" w:rsidRDefault="005942CA" w:rsidP="00F4217A">
            <w:pPr>
              <w:rPr>
                <w:rFonts w:cs="Verdana"/>
                <w:bCs/>
                <w:iCs/>
                <w:color w:val="000000"/>
                <w:sz w:val="16"/>
                <w:szCs w:val="16"/>
              </w:rPr>
            </w:pPr>
            <w:r w:rsidRPr="000F6AE1">
              <w:rPr>
                <w:rFonts w:cs="Verdana"/>
                <w:bCs/>
                <w:iCs/>
                <w:color w:val="000000"/>
                <w:sz w:val="16"/>
                <w:szCs w:val="16"/>
              </w:rPr>
              <w:t>…</w:t>
            </w:r>
          </w:p>
        </w:tc>
      </w:tr>
      <w:tr w:rsidR="005942CA" w:rsidRPr="00984868" w14:paraId="10D37D21" w14:textId="77777777" w:rsidTr="00F4217A">
        <w:tc>
          <w:tcPr>
            <w:tcW w:w="9214" w:type="dxa"/>
            <w:gridSpan w:val="3"/>
            <w:tcBorders>
              <w:top w:val="single" w:sz="4" w:space="0" w:color="auto"/>
              <w:left w:val="single" w:sz="4" w:space="0" w:color="auto"/>
              <w:bottom w:val="single" w:sz="4" w:space="0" w:color="auto"/>
              <w:right w:val="single" w:sz="4" w:space="0" w:color="auto"/>
            </w:tcBorders>
            <w:vAlign w:val="center"/>
          </w:tcPr>
          <w:p w14:paraId="70E811A1" w14:textId="77777777" w:rsidR="005942CA" w:rsidRDefault="005942CA" w:rsidP="00F4217A">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250 woorden)</w:t>
            </w:r>
            <w:r>
              <w:rPr>
                <w:rFonts w:cs="Verdana"/>
                <w:color w:val="000000"/>
              </w:rPr>
              <w:t>:</w:t>
            </w:r>
          </w:p>
          <w:p w14:paraId="21F00A9A" w14:textId="03980137" w:rsidR="005942CA" w:rsidRPr="00984868" w:rsidRDefault="005942CA" w:rsidP="00F4217A">
            <w:pPr>
              <w:rPr>
                <w:rFonts w:cs="Verdana"/>
                <w:color w:val="000000"/>
              </w:rPr>
            </w:pPr>
            <w:r>
              <w:rPr>
                <w:rFonts w:cs="Verdana"/>
                <w:color w:val="000000"/>
              </w:rPr>
              <w:t>…</w:t>
            </w:r>
          </w:p>
        </w:tc>
      </w:tr>
    </w:tbl>
    <w:p w14:paraId="377D168D" w14:textId="5D8D7C6A" w:rsidR="005942CA" w:rsidRDefault="005942CA">
      <w:pPr>
        <w:spacing w:line="240" w:lineRule="auto"/>
        <w:rPr>
          <w:rFonts w:eastAsia="Calibri"/>
        </w:rPr>
      </w:pPr>
      <w:r>
        <w:rPr>
          <w:rFonts w:eastAsia="Calibri"/>
        </w:rPr>
        <w:br w:type="page"/>
      </w:r>
    </w:p>
    <w:p w14:paraId="578750D2" w14:textId="2E395A0A" w:rsidR="005C678D" w:rsidRDefault="005C678D" w:rsidP="005C678D">
      <w:pPr>
        <w:pStyle w:val="broodtekst0"/>
        <w:rPr>
          <w:rFonts w:eastAsia="Calibri"/>
        </w:rPr>
      </w:pPr>
      <w:r w:rsidRPr="005C678D">
        <w:rPr>
          <w:rFonts w:eastAsia="Calibri"/>
        </w:rPr>
        <w:lastRenderedPageBreak/>
        <w:t xml:space="preserve">Invulformulier </w:t>
      </w:r>
      <w:r>
        <w:rPr>
          <w:rFonts w:eastAsia="Calibri"/>
        </w:rPr>
        <w:t>perceel 3 Bodemonderzoek geschiktheidseis 5</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5"/>
        <w:gridCol w:w="4421"/>
      </w:tblGrid>
      <w:tr w:rsidR="005942CA" w:rsidRPr="00984868" w14:paraId="28B70E42" w14:textId="77777777" w:rsidTr="00F4217A">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D2F2BD" w14:textId="77777777" w:rsidR="005942CA" w:rsidRPr="00984868" w:rsidRDefault="005942CA" w:rsidP="00F4217A">
            <w:pPr>
              <w:suppressAutoHyphens/>
              <w:jc w:val="center"/>
              <w:rPr>
                <w:rFonts w:cs="Verdana"/>
                <w:b/>
                <w:bCs/>
                <w:color w:val="000000"/>
              </w:rPr>
            </w:pPr>
            <w:r w:rsidRPr="003B487D">
              <w:rPr>
                <w:rFonts w:cs="Verdana"/>
                <w:b/>
                <w:color w:val="000000"/>
                <w:sz w:val="22"/>
                <w:szCs w:val="22"/>
              </w:rPr>
              <w:t>P3 Bodemonderzoek</w:t>
            </w:r>
          </w:p>
        </w:tc>
      </w:tr>
      <w:tr w:rsidR="005942CA" w14:paraId="4C0A35CC" w14:textId="77777777" w:rsidTr="00F4217A">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AACC67" w14:textId="349670AB" w:rsidR="005942CA" w:rsidRDefault="005942CA" w:rsidP="00F4217A">
            <w:pPr>
              <w:suppressAutoHyphens/>
              <w:jc w:val="center"/>
              <w:rPr>
                <w:rFonts w:cs="Verdana"/>
                <w:b/>
                <w:color w:val="000000"/>
              </w:rPr>
            </w:pPr>
            <w:r>
              <w:rPr>
                <w:rFonts w:cs="Verdana"/>
                <w:b/>
                <w:color w:val="000000"/>
              </w:rPr>
              <w:t>Geschiktheidseis 5</w:t>
            </w:r>
          </w:p>
          <w:p w14:paraId="60703766" w14:textId="77777777" w:rsidR="005942CA" w:rsidRDefault="005942CA" w:rsidP="00F4217A">
            <w:pPr>
              <w:suppressAutoHyphens/>
              <w:jc w:val="center"/>
              <w:rPr>
                <w:rFonts w:ascii="Calibri" w:eastAsia="Calibri" w:hAnsi="Calibri"/>
                <w:sz w:val="22"/>
                <w:szCs w:val="22"/>
                <w:lang w:eastAsia="en-US"/>
              </w:rPr>
            </w:pPr>
            <w:r>
              <w:rPr>
                <w:rFonts w:cs="Verdana"/>
                <w:b/>
                <w:bCs/>
                <w:color w:val="000000"/>
              </w:rPr>
              <w:t>REFERENTIEOPDRACHT</w:t>
            </w:r>
            <w:r w:rsidRPr="00984868">
              <w:rPr>
                <w:rFonts w:cs="Verdana"/>
                <w:b/>
                <w:bCs/>
                <w:color w:val="000000"/>
              </w:rPr>
              <w:t xml:space="preserve"> NR: …</w:t>
            </w:r>
          </w:p>
        </w:tc>
      </w:tr>
      <w:tr w:rsidR="005942CA" w:rsidRPr="00984868" w14:paraId="3591A9C2"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3EBEA29C" w14:textId="77777777" w:rsidR="005942CA" w:rsidRPr="00984868" w:rsidRDefault="005942CA" w:rsidP="00F4217A">
            <w:pPr>
              <w:rPr>
                <w:rFonts w:cs="Verdana"/>
                <w:color w:val="000000"/>
              </w:rPr>
            </w:pPr>
            <w:r w:rsidRPr="00984868">
              <w:rPr>
                <w:rFonts w:cs="Verdana"/>
                <w:color w:val="000000"/>
              </w:rPr>
              <w:t xml:space="preserve">Naam van de ondernemer die de </w:t>
            </w:r>
            <w:r>
              <w:rPr>
                <w:rFonts w:cs="Verdana"/>
                <w:color w:val="000000"/>
              </w:rPr>
              <w:t>referentieopdracht</w:t>
            </w:r>
            <w:r w:rsidRPr="00984868">
              <w:rPr>
                <w:rFonts w:cs="Verdana"/>
                <w:color w:val="000000"/>
              </w:rPr>
              <w:t xml:space="preserve"> heeft uitgevoerd</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27109CC" w14:textId="77777777" w:rsidR="005942CA" w:rsidRPr="00984868" w:rsidRDefault="005942CA" w:rsidP="00F4217A">
            <w:pPr>
              <w:rPr>
                <w:rFonts w:cs="Verdana"/>
                <w:color w:val="000000"/>
              </w:rPr>
            </w:pPr>
            <w:r w:rsidRPr="00984868">
              <w:rPr>
                <w:color w:val="000000"/>
              </w:rPr>
              <w:t>…</w:t>
            </w:r>
          </w:p>
        </w:tc>
      </w:tr>
      <w:tr w:rsidR="005942CA" w:rsidRPr="00984868" w14:paraId="33EE74E2"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302A385E" w14:textId="77777777" w:rsidR="005942CA" w:rsidRPr="00984868" w:rsidRDefault="005942CA" w:rsidP="00F4217A">
            <w:pPr>
              <w:rPr>
                <w:rFonts w:cs="Verdana"/>
                <w:color w:val="000000"/>
              </w:rPr>
            </w:pPr>
            <w:r w:rsidRPr="00984868">
              <w:rPr>
                <w:rFonts w:cs="Verdana"/>
                <w:color w:val="000000"/>
              </w:rPr>
              <w:t xml:space="preserve">Naam van de </w:t>
            </w:r>
            <w:r>
              <w:rPr>
                <w:rFonts w:cs="Verdana"/>
                <w:color w:val="000000"/>
              </w:rPr>
              <w:t>referentieopdracht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EC12D29" w14:textId="77777777" w:rsidR="005942CA" w:rsidRPr="00984868" w:rsidRDefault="005942CA" w:rsidP="00F4217A">
            <w:pPr>
              <w:rPr>
                <w:rFonts w:cs="Verdana"/>
                <w:color w:val="000000"/>
              </w:rPr>
            </w:pPr>
            <w:r w:rsidRPr="00984868">
              <w:rPr>
                <w:color w:val="000000"/>
              </w:rPr>
              <w:t>…</w:t>
            </w:r>
          </w:p>
        </w:tc>
      </w:tr>
      <w:tr w:rsidR="005942CA" w:rsidRPr="00984868" w14:paraId="3149B126"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5E06C6A9" w14:textId="77777777" w:rsidR="005942CA" w:rsidRPr="00984868" w:rsidRDefault="005942CA" w:rsidP="00F4217A">
            <w:pPr>
              <w:rPr>
                <w:rFonts w:cs="Verdana"/>
                <w:color w:val="000000"/>
              </w:rPr>
            </w:pPr>
            <w:r w:rsidRPr="00984868">
              <w:rPr>
                <w:rFonts w:cs="Verdana"/>
                <w:color w:val="000000"/>
              </w:rPr>
              <w:t>Naam en adres van de opdrachtgever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50022F4" w14:textId="77777777" w:rsidR="005942CA" w:rsidRPr="00984868" w:rsidRDefault="005942CA" w:rsidP="00F4217A">
            <w:pPr>
              <w:rPr>
                <w:color w:val="000000"/>
              </w:rPr>
            </w:pPr>
            <w:r w:rsidRPr="00984868">
              <w:rPr>
                <w:color w:val="000000"/>
              </w:rPr>
              <w:t>…</w:t>
            </w:r>
          </w:p>
        </w:tc>
      </w:tr>
      <w:tr w:rsidR="005942CA" w:rsidRPr="00984868" w14:paraId="509655C3"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731DD5B8" w14:textId="77777777" w:rsidR="005942CA" w:rsidRPr="00984868" w:rsidRDefault="005942CA" w:rsidP="00F4217A">
            <w:pPr>
              <w:rPr>
                <w:rFonts w:cs="Verdana"/>
                <w:color w:val="000000"/>
              </w:rPr>
            </w:pPr>
            <w:r w:rsidRPr="00984868">
              <w:rPr>
                <w:rFonts w:cs="Verdana"/>
                <w:color w:val="000000"/>
              </w:rPr>
              <w:t>Overeengekomen bedrag</w:t>
            </w:r>
            <w:r>
              <w:rPr>
                <w:rFonts w:cs="Verdana"/>
                <w:color w:val="000000"/>
              </w:rPr>
              <w:t xml:space="preserve"> </w:t>
            </w:r>
            <w:r w:rsidRPr="00984868">
              <w:rPr>
                <w:rFonts w:cs="Verdana"/>
                <w:color w:val="000000"/>
              </w:rPr>
              <w:t>(aannemingssom)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A9CE8A8" w14:textId="77777777" w:rsidR="005942CA" w:rsidRPr="00984868" w:rsidRDefault="005942CA" w:rsidP="00F4217A">
            <w:pPr>
              <w:rPr>
                <w:rFonts w:cs="Verdana"/>
                <w:color w:val="000000"/>
              </w:rPr>
            </w:pPr>
            <w:r w:rsidRPr="00984868">
              <w:rPr>
                <w:rFonts w:cs="Arial"/>
                <w:color w:val="000000"/>
              </w:rPr>
              <w:t xml:space="preserve">€ </w:t>
            </w:r>
            <w:r w:rsidRPr="00984868">
              <w:rPr>
                <w:color w:val="000000"/>
              </w:rPr>
              <w:t>…</w:t>
            </w:r>
          </w:p>
        </w:tc>
      </w:tr>
      <w:tr w:rsidR="005942CA" w:rsidRPr="00984868" w14:paraId="7BF4D09B"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326506C9" w14:textId="77777777" w:rsidR="005942CA" w:rsidRPr="00984868" w:rsidRDefault="005942CA" w:rsidP="00F4217A">
            <w:pPr>
              <w:rPr>
                <w:rFonts w:cs="Verdana"/>
                <w:color w:val="000000"/>
              </w:rPr>
            </w:pPr>
            <w:r w:rsidRPr="00984868">
              <w:rPr>
                <w:rFonts w:cs="Verdana"/>
                <w:color w:val="000000"/>
              </w:rPr>
              <w:t>Gefactureerd bedrag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8C22AE7" w14:textId="77777777" w:rsidR="005942CA" w:rsidRPr="00984868" w:rsidRDefault="005942CA" w:rsidP="00F4217A">
            <w:pPr>
              <w:rPr>
                <w:rFonts w:cs="Verdana"/>
                <w:color w:val="000000"/>
              </w:rPr>
            </w:pPr>
            <w:r w:rsidRPr="00984868">
              <w:rPr>
                <w:rFonts w:cs="Arial"/>
                <w:color w:val="000000"/>
              </w:rPr>
              <w:t xml:space="preserve">€ </w:t>
            </w:r>
            <w:r w:rsidRPr="00984868">
              <w:rPr>
                <w:color w:val="000000"/>
              </w:rPr>
              <w:t>…</w:t>
            </w:r>
          </w:p>
        </w:tc>
      </w:tr>
      <w:tr w:rsidR="005942CA" w:rsidRPr="00984868" w14:paraId="13E8DA2E"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79F3D1B3" w14:textId="77777777" w:rsidR="005942CA" w:rsidRPr="00984868" w:rsidRDefault="005942CA" w:rsidP="00F4217A">
            <w:pPr>
              <w:rPr>
                <w:rFonts w:cs="Verdana"/>
                <w:color w:val="000000"/>
              </w:rPr>
            </w:pPr>
            <w:r w:rsidRPr="00984868">
              <w:rPr>
                <w:rFonts w:cs="Verdana"/>
                <w:color w:val="000000"/>
              </w:rPr>
              <w:t>Datum van de opdrachtverlening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9C0C8ED" w14:textId="77777777" w:rsidR="005942CA" w:rsidRPr="00984868" w:rsidRDefault="005942CA" w:rsidP="00F4217A">
            <w:pPr>
              <w:rPr>
                <w:rFonts w:cs="Verdana"/>
                <w:color w:val="000000"/>
              </w:rPr>
            </w:pPr>
            <w:r w:rsidRPr="00984868">
              <w:rPr>
                <w:color w:val="000000"/>
              </w:rPr>
              <w:t>…</w:t>
            </w:r>
          </w:p>
        </w:tc>
      </w:tr>
      <w:tr w:rsidR="005942CA" w:rsidRPr="00984868" w14:paraId="6516E2DF"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6706E562" w14:textId="77777777" w:rsidR="005942CA" w:rsidRPr="00984868" w:rsidRDefault="005942CA" w:rsidP="00F4217A">
            <w:pPr>
              <w:rPr>
                <w:rFonts w:cs="Verdana"/>
                <w:color w:val="000000"/>
              </w:rPr>
            </w:pPr>
            <w:r w:rsidRPr="00984868">
              <w:rPr>
                <w:rFonts w:cs="Verdana"/>
                <w:color w:val="000000"/>
              </w:rPr>
              <w:t>Overeengekomen uitvoeringsduur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E9AD62B" w14:textId="77777777" w:rsidR="005942CA" w:rsidRPr="00984868" w:rsidRDefault="005942CA" w:rsidP="00F4217A">
            <w:pPr>
              <w:rPr>
                <w:rFonts w:cs="Verdana"/>
                <w:color w:val="000000"/>
              </w:rPr>
            </w:pPr>
            <w:r w:rsidRPr="00984868">
              <w:rPr>
                <w:color w:val="000000"/>
              </w:rPr>
              <w:t>…</w:t>
            </w:r>
          </w:p>
        </w:tc>
      </w:tr>
      <w:tr w:rsidR="005942CA" w:rsidRPr="00984868" w14:paraId="00C1427C" w14:textId="77777777" w:rsidTr="00F4217A">
        <w:tc>
          <w:tcPr>
            <w:tcW w:w="4678" w:type="dxa"/>
            <w:tcBorders>
              <w:top w:val="single" w:sz="4" w:space="0" w:color="auto"/>
              <w:left w:val="single" w:sz="4" w:space="0" w:color="auto"/>
              <w:bottom w:val="single" w:sz="4" w:space="0" w:color="auto"/>
              <w:right w:val="single" w:sz="4" w:space="0" w:color="auto"/>
            </w:tcBorders>
            <w:vAlign w:val="center"/>
          </w:tcPr>
          <w:p w14:paraId="3A0A6824" w14:textId="77777777" w:rsidR="005942CA" w:rsidRPr="00984868" w:rsidRDefault="005942CA" w:rsidP="00F4217A">
            <w:pPr>
              <w:rPr>
                <w:rFonts w:cs="Verdana"/>
                <w:color w:val="000000"/>
              </w:rPr>
            </w:pPr>
            <w:r w:rsidRPr="00984868">
              <w:rPr>
                <w:rFonts w:cs="Verdana"/>
                <w:color w:val="000000"/>
              </w:rPr>
              <w:t>Datum van oplevering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C4A12D5" w14:textId="77777777" w:rsidR="005942CA" w:rsidRPr="00984868" w:rsidRDefault="005942CA" w:rsidP="00F4217A">
            <w:pPr>
              <w:rPr>
                <w:rFonts w:cs="Verdana"/>
                <w:color w:val="000000"/>
              </w:rPr>
            </w:pPr>
            <w:r w:rsidRPr="00984868">
              <w:rPr>
                <w:color w:val="000000"/>
              </w:rPr>
              <w:t>…</w:t>
            </w:r>
          </w:p>
        </w:tc>
      </w:tr>
      <w:tr w:rsidR="005942CA" w:rsidRPr="00984868" w14:paraId="1D1DC66F" w14:textId="77777777" w:rsidTr="00F4217A">
        <w:trPr>
          <w:trHeight w:val="295"/>
        </w:trPr>
        <w:tc>
          <w:tcPr>
            <w:tcW w:w="9214" w:type="dxa"/>
            <w:gridSpan w:val="3"/>
            <w:tcBorders>
              <w:top w:val="single" w:sz="4" w:space="0" w:color="auto"/>
              <w:left w:val="single" w:sz="4" w:space="0" w:color="auto"/>
              <w:bottom w:val="single" w:sz="4" w:space="0" w:color="auto"/>
              <w:right w:val="single" w:sz="4" w:space="0" w:color="auto"/>
            </w:tcBorders>
            <w:vAlign w:val="center"/>
          </w:tcPr>
          <w:p w14:paraId="11203F01" w14:textId="77777777" w:rsidR="005942CA" w:rsidRPr="00984868" w:rsidRDefault="005942CA" w:rsidP="00F4217A">
            <w:pPr>
              <w:rPr>
                <w:rFonts w:cs="Verdana"/>
                <w:color w:val="000000"/>
              </w:rPr>
            </w:pPr>
            <w:r w:rsidRPr="00984868">
              <w:rPr>
                <w:rFonts w:cs="Verdana"/>
                <w:color w:val="000000"/>
              </w:rPr>
              <w:t xml:space="preserve">Indien de </w:t>
            </w:r>
            <w:r>
              <w:rPr>
                <w:rFonts w:cs="Verdana"/>
                <w:color w:val="000000"/>
              </w:rPr>
              <w:t>referentieopdracht</w:t>
            </w:r>
            <w:r w:rsidRPr="00984868">
              <w:rPr>
                <w:rFonts w:cs="Verdana"/>
                <w:color w:val="000000"/>
              </w:rPr>
              <w:t xml:space="preserve"> is uitgevoerd door een </w:t>
            </w:r>
            <w:r w:rsidRPr="00984868">
              <w:rPr>
                <w:rFonts w:cs="V&amp;W Syntax (Adobe)"/>
                <w:color w:val="000000"/>
              </w:rPr>
              <w:t>samenwerkingsverband van ondernemers</w:t>
            </w:r>
            <w:r w:rsidRPr="00984868">
              <w:rPr>
                <w:rFonts w:cs="Verdana"/>
                <w:color w:val="000000"/>
              </w:rPr>
              <w:t xml:space="preserve"> (combinatie)</w:t>
            </w:r>
          </w:p>
        </w:tc>
      </w:tr>
      <w:tr w:rsidR="005942CA" w:rsidRPr="000F6AE1" w14:paraId="21DF7BF9" w14:textId="77777777" w:rsidTr="00F4217A">
        <w:tc>
          <w:tcPr>
            <w:tcW w:w="4793" w:type="dxa"/>
            <w:gridSpan w:val="2"/>
            <w:tcBorders>
              <w:top w:val="single" w:sz="4" w:space="0" w:color="auto"/>
              <w:left w:val="single" w:sz="4" w:space="0" w:color="auto"/>
              <w:bottom w:val="single" w:sz="4" w:space="0" w:color="auto"/>
              <w:right w:val="single" w:sz="4" w:space="0" w:color="auto"/>
            </w:tcBorders>
            <w:vAlign w:val="center"/>
          </w:tcPr>
          <w:p w14:paraId="1A5250BA" w14:textId="77777777" w:rsidR="005942CA" w:rsidRPr="00984868" w:rsidRDefault="005942CA" w:rsidP="00F4217A">
            <w:pPr>
              <w:rPr>
                <w:rFonts w:cs="Verdana"/>
                <w:color w:val="000000"/>
              </w:rPr>
            </w:pPr>
            <w:r w:rsidRPr="00984868">
              <w:rPr>
                <w:rFonts w:cs="Verdana"/>
                <w:color w:val="000000"/>
              </w:rPr>
              <w:t xml:space="preserve">De namen van de overige participanten in het </w:t>
            </w:r>
            <w:r w:rsidRPr="00984868">
              <w:rPr>
                <w:rFonts w:cs="V&amp;W Syntax (Adobe)"/>
                <w:color w:val="000000"/>
              </w:rPr>
              <w:t>samenwerkingsverband van ondernemers</w:t>
            </w:r>
            <w:r w:rsidRPr="00984868">
              <w:rPr>
                <w:rFonts w:cs="Verdana"/>
                <w:color w:val="000000"/>
              </w:rPr>
              <w:t xml:space="preserve">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62EFBAD5" w14:textId="77777777" w:rsidR="005942CA" w:rsidRPr="000F6AE1" w:rsidRDefault="005942CA" w:rsidP="00F4217A">
            <w:pPr>
              <w:pStyle w:val="Broodtekst"/>
              <w:rPr>
                <w:rStyle w:val="Verborgentekst"/>
                <w:b w:val="0"/>
                <w:bCs/>
                <w:i w:val="0"/>
                <w:iCs/>
                <w:vanish w:val="0"/>
                <w:color w:val="000000"/>
              </w:rPr>
            </w:pPr>
            <w:r>
              <w:rPr>
                <w:rStyle w:val="Verborgentekst"/>
                <w:b w:val="0"/>
                <w:i w:val="0"/>
                <w:vanish w:val="0"/>
                <w:color w:val="000000"/>
              </w:rPr>
              <w:t>…</w:t>
            </w:r>
          </w:p>
        </w:tc>
      </w:tr>
      <w:tr w:rsidR="005942CA" w:rsidRPr="000F6AE1" w14:paraId="596A2634" w14:textId="77777777" w:rsidTr="00F4217A">
        <w:tc>
          <w:tcPr>
            <w:tcW w:w="4793" w:type="dxa"/>
            <w:gridSpan w:val="2"/>
            <w:tcBorders>
              <w:top w:val="single" w:sz="4" w:space="0" w:color="auto"/>
              <w:left w:val="single" w:sz="4" w:space="0" w:color="auto"/>
              <w:bottom w:val="single" w:sz="4" w:space="0" w:color="auto"/>
              <w:right w:val="single" w:sz="4" w:space="0" w:color="auto"/>
            </w:tcBorders>
            <w:vAlign w:val="center"/>
          </w:tcPr>
          <w:p w14:paraId="15A3C18C" w14:textId="77777777" w:rsidR="005942CA" w:rsidRPr="00984868" w:rsidRDefault="005942CA" w:rsidP="00F4217A">
            <w:pPr>
              <w:rPr>
                <w:rFonts w:cs="Verdana"/>
                <w:color w:val="000000"/>
              </w:rPr>
            </w:pPr>
            <w:r w:rsidRPr="00984868">
              <w:rPr>
                <w:rFonts w:cs="Verdana"/>
                <w:color w:val="000000"/>
              </w:rPr>
              <w:t>De juridische participatieverhouding</w:t>
            </w:r>
          </w:p>
        </w:tc>
        <w:tc>
          <w:tcPr>
            <w:tcW w:w="4421" w:type="dxa"/>
            <w:tcBorders>
              <w:top w:val="single" w:sz="4" w:space="0" w:color="auto"/>
              <w:left w:val="single" w:sz="4" w:space="0" w:color="auto"/>
              <w:bottom w:val="single" w:sz="4" w:space="0" w:color="auto"/>
              <w:right w:val="single" w:sz="4" w:space="0" w:color="auto"/>
            </w:tcBorders>
            <w:vAlign w:val="center"/>
          </w:tcPr>
          <w:p w14:paraId="4644D347" w14:textId="77777777" w:rsidR="005942CA" w:rsidRPr="000F6AE1" w:rsidRDefault="005942CA" w:rsidP="00F4217A">
            <w:pPr>
              <w:pStyle w:val="Broodtekst"/>
              <w:rPr>
                <w:rStyle w:val="Verborgentekst"/>
                <w:b w:val="0"/>
                <w:bCs/>
                <w:i w:val="0"/>
                <w:iCs/>
                <w:vanish w:val="0"/>
                <w:color w:val="000000"/>
              </w:rPr>
            </w:pPr>
            <w:r>
              <w:rPr>
                <w:rStyle w:val="Verborgentekst"/>
                <w:b w:val="0"/>
                <w:i w:val="0"/>
                <w:vanish w:val="0"/>
                <w:color w:val="000000"/>
              </w:rPr>
              <w:t>…</w:t>
            </w:r>
          </w:p>
        </w:tc>
      </w:tr>
      <w:tr w:rsidR="005942CA" w:rsidRPr="000F6AE1" w14:paraId="10A71707" w14:textId="77777777" w:rsidTr="00F4217A">
        <w:tc>
          <w:tcPr>
            <w:tcW w:w="4793" w:type="dxa"/>
            <w:gridSpan w:val="2"/>
            <w:tcBorders>
              <w:top w:val="single" w:sz="4" w:space="0" w:color="auto"/>
              <w:left w:val="single" w:sz="4" w:space="0" w:color="auto"/>
              <w:bottom w:val="single" w:sz="4" w:space="0" w:color="auto"/>
              <w:right w:val="single" w:sz="4" w:space="0" w:color="auto"/>
            </w:tcBorders>
            <w:vAlign w:val="center"/>
          </w:tcPr>
          <w:p w14:paraId="584889CE" w14:textId="77777777" w:rsidR="005942CA" w:rsidRPr="00984868" w:rsidRDefault="005942CA" w:rsidP="00F4217A">
            <w:pPr>
              <w:rPr>
                <w:rFonts w:cs="Verdana"/>
                <w:color w:val="000000"/>
              </w:rPr>
            </w:pPr>
            <w:r w:rsidRPr="00984868">
              <w:rPr>
                <w:rFonts w:cs="Verdana"/>
                <w:color w:val="000000"/>
              </w:rPr>
              <w:t xml:space="preserve">Percentage aandeel van iedere participant in het </w:t>
            </w:r>
            <w:r w:rsidRPr="00984868">
              <w:rPr>
                <w:rFonts w:cs="V&amp;W Syntax (Adobe)"/>
                <w:color w:val="000000"/>
              </w:rPr>
              <w:t>samenwerkingsverband van ondernemers</w:t>
            </w:r>
            <w:r w:rsidRPr="00984868">
              <w:rPr>
                <w:rFonts w:cs="Verdana"/>
                <w:color w:val="000000"/>
              </w:rPr>
              <w:t xml:space="preserve">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71DB99C5" w14:textId="77777777" w:rsidR="005942CA" w:rsidRPr="000F6AE1" w:rsidRDefault="005942CA" w:rsidP="00F4217A">
            <w:pPr>
              <w:rPr>
                <w:rFonts w:cs="Verdana"/>
                <w:bCs/>
                <w:iCs/>
                <w:color w:val="000000"/>
                <w:sz w:val="16"/>
                <w:szCs w:val="16"/>
              </w:rPr>
            </w:pPr>
            <w:r w:rsidRPr="000F6AE1">
              <w:rPr>
                <w:rFonts w:cs="Verdana"/>
                <w:bCs/>
                <w:iCs/>
                <w:color w:val="000000"/>
                <w:sz w:val="16"/>
                <w:szCs w:val="16"/>
              </w:rPr>
              <w:t>…</w:t>
            </w:r>
          </w:p>
        </w:tc>
      </w:tr>
      <w:tr w:rsidR="005942CA" w:rsidRPr="00984868" w14:paraId="5F88AC48" w14:textId="77777777" w:rsidTr="00F4217A">
        <w:tc>
          <w:tcPr>
            <w:tcW w:w="9214" w:type="dxa"/>
            <w:gridSpan w:val="3"/>
            <w:tcBorders>
              <w:top w:val="single" w:sz="4" w:space="0" w:color="auto"/>
              <w:left w:val="single" w:sz="4" w:space="0" w:color="auto"/>
              <w:bottom w:val="single" w:sz="4" w:space="0" w:color="auto"/>
              <w:right w:val="single" w:sz="4" w:space="0" w:color="auto"/>
            </w:tcBorders>
            <w:vAlign w:val="center"/>
          </w:tcPr>
          <w:p w14:paraId="752B0FC7" w14:textId="77777777" w:rsidR="005942CA" w:rsidRDefault="005942CA" w:rsidP="00F4217A">
            <w:pPr>
              <w:rPr>
                <w:rFonts w:cs="Verdana"/>
                <w:color w:val="000000"/>
              </w:rPr>
            </w:pPr>
            <w:r w:rsidRPr="00984868">
              <w:rPr>
                <w:rFonts w:cs="Verdana"/>
                <w:color w:val="000000"/>
              </w:rPr>
              <w:t xml:space="preserve">Toelichting op de gevraagde technische bekwaamheid opgedaan in deze </w:t>
            </w:r>
            <w:r>
              <w:rPr>
                <w:rFonts w:cs="Verdana"/>
                <w:color w:val="000000"/>
              </w:rPr>
              <w:t>referentieopdracht</w:t>
            </w:r>
            <w:r w:rsidRPr="00984868">
              <w:rPr>
                <w:rFonts w:cs="Verdana"/>
                <w:color w:val="000000"/>
              </w:rPr>
              <w:t xml:space="preserve"> (maximaal 250 woorden)</w:t>
            </w:r>
            <w:r>
              <w:rPr>
                <w:rFonts w:cs="Verdana"/>
                <w:color w:val="000000"/>
              </w:rPr>
              <w:t>:</w:t>
            </w:r>
          </w:p>
          <w:p w14:paraId="100933E4" w14:textId="77777777" w:rsidR="005942CA" w:rsidRDefault="005942CA" w:rsidP="00F4217A">
            <w:pPr>
              <w:rPr>
                <w:rFonts w:cs="Verdana"/>
                <w:color w:val="000000"/>
              </w:rPr>
            </w:pPr>
            <w:r>
              <w:rPr>
                <w:rFonts w:cs="Verdana"/>
                <w:color w:val="000000"/>
              </w:rPr>
              <w:t>…</w:t>
            </w:r>
          </w:p>
          <w:p w14:paraId="4C186933" w14:textId="77777777" w:rsidR="005942CA" w:rsidRPr="00984868" w:rsidRDefault="005942CA" w:rsidP="00F4217A">
            <w:pPr>
              <w:rPr>
                <w:rFonts w:cs="Verdana"/>
                <w:color w:val="000000"/>
              </w:rPr>
            </w:pPr>
          </w:p>
        </w:tc>
      </w:tr>
    </w:tbl>
    <w:p w14:paraId="6763FF71" w14:textId="77777777" w:rsidR="005942CA" w:rsidRDefault="005942CA" w:rsidP="0032180B">
      <w:pPr>
        <w:pStyle w:val="broodtekst0"/>
        <w:rPr>
          <w:rFonts w:eastAsia="Calibri"/>
          <w:lang w:val="nl-NL"/>
        </w:rPr>
      </w:pPr>
    </w:p>
    <w:p w14:paraId="0D3981F3" w14:textId="44592B31" w:rsidR="005942CA" w:rsidRPr="005C678D" w:rsidRDefault="005C678D" w:rsidP="0032180B">
      <w:pPr>
        <w:pStyle w:val="broodtekst0"/>
        <w:rPr>
          <w:rFonts w:eastAsia="Calibri"/>
        </w:rPr>
      </w:pPr>
      <w:r w:rsidRPr="005C678D">
        <w:rPr>
          <w:rFonts w:eastAsia="Calibri"/>
        </w:rPr>
        <w:t xml:space="preserve">Invulformulier </w:t>
      </w:r>
      <w:r>
        <w:rPr>
          <w:rFonts w:eastAsia="Calibri"/>
        </w:rPr>
        <w:t>perceel 3 Bodemonderzoek s</w:t>
      </w:r>
      <w:r w:rsidRPr="005C678D">
        <w:rPr>
          <w:rFonts w:eastAsia="Calibri"/>
        </w:rPr>
        <w:t>electiecriterium</w:t>
      </w:r>
      <w:r>
        <w:rPr>
          <w:rFonts w:eastAsia="Calibri"/>
        </w:rPr>
        <w:t xml:space="preserve">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674FC1" w:rsidRPr="00984868" w14:paraId="73EE0228" w14:textId="77777777" w:rsidTr="00674FC1">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7526C0" w14:textId="77777777" w:rsidR="00674FC1" w:rsidRDefault="00674FC1" w:rsidP="00F4217A">
            <w:pPr>
              <w:suppressAutoHyphens/>
              <w:jc w:val="center"/>
              <w:rPr>
                <w:rFonts w:cs="Verdana"/>
                <w:b/>
                <w:bCs/>
                <w:color w:val="000000"/>
              </w:rPr>
            </w:pPr>
            <w:r>
              <w:rPr>
                <w:rFonts w:cs="Verdana"/>
                <w:b/>
                <w:bCs/>
                <w:color w:val="000000"/>
              </w:rPr>
              <w:t>P3 Bodemonderzoek</w:t>
            </w:r>
          </w:p>
          <w:p w14:paraId="755C6079" w14:textId="351893E6" w:rsidR="00674FC1" w:rsidRPr="00984868" w:rsidRDefault="00674FC1" w:rsidP="00F4217A">
            <w:pPr>
              <w:suppressAutoHyphens/>
              <w:jc w:val="center"/>
              <w:rPr>
                <w:rFonts w:cs="Verdana"/>
                <w:b/>
                <w:bCs/>
                <w:color w:val="000000"/>
              </w:rPr>
            </w:pPr>
            <w:r>
              <w:rPr>
                <w:rFonts w:cs="Verdana"/>
                <w:b/>
                <w:bCs/>
                <w:color w:val="000000"/>
              </w:rPr>
              <w:t>Selectiecriteri</w:t>
            </w:r>
            <w:r w:rsidR="005C678D">
              <w:rPr>
                <w:rFonts w:cs="Verdana"/>
                <w:b/>
                <w:bCs/>
                <w:color w:val="000000"/>
              </w:rPr>
              <w:t>um</w:t>
            </w:r>
            <w:r>
              <w:rPr>
                <w:rFonts w:cs="Verdana"/>
                <w:b/>
                <w:bCs/>
                <w:color w:val="000000"/>
              </w:rPr>
              <w:t xml:space="preserve"> 1</w:t>
            </w:r>
          </w:p>
        </w:tc>
      </w:tr>
      <w:tr w:rsidR="00674FC1" w:rsidRPr="0048455F" w14:paraId="2BB54B6A" w14:textId="77777777" w:rsidTr="00674FC1">
        <w:tc>
          <w:tcPr>
            <w:tcW w:w="9214" w:type="dxa"/>
            <w:tcBorders>
              <w:top w:val="single" w:sz="4" w:space="0" w:color="auto"/>
              <w:left w:val="single" w:sz="4" w:space="0" w:color="auto"/>
              <w:bottom w:val="single" w:sz="4" w:space="0" w:color="auto"/>
              <w:right w:val="single" w:sz="4" w:space="0" w:color="auto"/>
            </w:tcBorders>
            <w:vAlign w:val="center"/>
          </w:tcPr>
          <w:p w14:paraId="0CD5B0A5" w14:textId="77777777" w:rsidR="00674FC1" w:rsidRDefault="00674FC1" w:rsidP="00F4217A">
            <w:pPr>
              <w:spacing w:line="240" w:lineRule="auto"/>
              <w:rPr>
                <w:rFonts w:eastAsia="Aptos" w:cs="Calibri"/>
                <w:szCs w:val="18"/>
                <w:lang w:eastAsia="en-US"/>
              </w:rPr>
            </w:pPr>
          </w:p>
          <w:p w14:paraId="7CE66402" w14:textId="77777777" w:rsidR="00674FC1" w:rsidRPr="00540D5D" w:rsidRDefault="00674FC1" w:rsidP="00F4217A">
            <w:pPr>
              <w:spacing w:before="120" w:after="120" w:line="240" w:lineRule="auto"/>
              <w:rPr>
                <w:rFonts w:eastAsia="Aptos" w:cs="Calibri"/>
                <w:szCs w:val="18"/>
                <w:lang w:eastAsia="en-US"/>
              </w:rPr>
            </w:pPr>
            <w:r>
              <w:rPr>
                <w:rFonts w:eastAsia="Aptos" w:cs="Calibri"/>
                <w:szCs w:val="18"/>
                <w:lang w:eastAsia="en-US"/>
              </w:rPr>
              <w:t>Gegadigde</w:t>
            </w:r>
            <w:r w:rsidRPr="00540D5D">
              <w:rPr>
                <w:rFonts w:eastAsia="Aptos" w:cs="Calibri"/>
                <w:szCs w:val="18"/>
                <w:lang w:eastAsia="en-US"/>
              </w:rPr>
              <w:t xml:space="preserve"> </w:t>
            </w:r>
            <w:r>
              <w:rPr>
                <w:rFonts w:eastAsia="Aptos" w:cs="Calibri"/>
                <w:szCs w:val="18"/>
                <w:lang w:eastAsia="en-US"/>
              </w:rPr>
              <w:t xml:space="preserve">beschikt </w:t>
            </w:r>
            <w:r w:rsidRPr="00540D5D">
              <w:rPr>
                <w:rFonts w:eastAsia="Aptos" w:cs="Calibri"/>
                <w:szCs w:val="18"/>
                <w:lang w:eastAsia="en-US"/>
              </w:rPr>
              <w:t>over eigen personeel met erkenning met persoonsregistratie voor categorie 9 en categorie 12 (ref. bijlage C van de Regeling Bodemkwaliteit 2022) voor zover deze betrekking hebben op het doen van waterbodemonderzoeken en daarvoor niet afhankelijk te zijn van derden</w:t>
            </w:r>
            <w:r>
              <w:rPr>
                <w:rFonts w:eastAsia="Aptos" w:cs="Calibri"/>
                <w:szCs w:val="18"/>
                <w:lang w:eastAsia="en-US"/>
              </w:rPr>
              <w:t>;</w:t>
            </w:r>
          </w:p>
          <w:p w14:paraId="2D97982A" w14:textId="77777777" w:rsidR="00674FC1" w:rsidRPr="0048455F" w:rsidRDefault="00674FC1" w:rsidP="00F4217A">
            <w:pPr>
              <w:spacing w:line="240" w:lineRule="auto"/>
              <w:rPr>
                <w:rFonts w:eastAsia="Aptos" w:cs="Calibri"/>
                <w:szCs w:val="18"/>
                <w:lang w:eastAsia="en-US"/>
              </w:rPr>
            </w:pPr>
          </w:p>
        </w:tc>
      </w:tr>
      <w:tr w:rsidR="00674FC1" w:rsidRPr="00984868" w14:paraId="42981D9B" w14:textId="77777777" w:rsidTr="00674FC1">
        <w:tc>
          <w:tcPr>
            <w:tcW w:w="9214" w:type="dxa"/>
            <w:tcBorders>
              <w:top w:val="single" w:sz="4" w:space="0" w:color="auto"/>
              <w:left w:val="single" w:sz="4" w:space="0" w:color="auto"/>
              <w:bottom w:val="single" w:sz="4" w:space="0" w:color="auto"/>
              <w:right w:val="single" w:sz="4" w:space="0" w:color="auto"/>
            </w:tcBorders>
          </w:tcPr>
          <w:p w14:paraId="6659D33A" w14:textId="18FA5416" w:rsidR="00674FC1" w:rsidRDefault="00674FC1" w:rsidP="00F4217A">
            <w:pPr>
              <w:rPr>
                <w:rFonts w:eastAsia="Aptos" w:cs="Calibri"/>
                <w:lang w:eastAsia="en-US"/>
              </w:rPr>
            </w:pPr>
            <w:r>
              <w:rPr>
                <w:rFonts w:cs="Verdana"/>
                <w:color w:val="000000"/>
              </w:rPr>
              <w:t>Toelichtin</w:t>
            </w:r>
            <w:r w:rsidR="00AF2DA2">
              <w:rPr>
                <w:rFonts w:cs="Verdana"/>
                <w:color w:val="000000"/>
              </w:rPr>
              <w:t>g</w:t>
            </w:r>
            <w:r>
              <w:rPr>
                <w:rFonts w:cs="Verdana"/>
                <w:color w:val="000000"/>
              </w:rPr>
              <w:t xml:space="preserve"> met bewijs van </w:t>
            </w:r>
            <w:r w:rsidRPr="00540D5D">
              <w:rPr>
                <w:rFonts w:eastAsia="Aptos" w:cs="Calibri"/>
                <w:szCs w:val="18"/>
                <w:lang w:eastAsia="en-US"/>
              </w:rPr>
              <w:t>accreditaties en/of certificaten</w:t>
            </w:r>
            <w:r w:rsidR="00AF2DA2">
              <w:rPr>
                <w:rFonts w:eastAsia="Aptos" w:cs="Calibri"/>
                <w:szCs w:val="18"/>
                <w:lang w:eastAsia="en-US"/>
              </w:rPr>
              <w:t>:</w:t>
            </w:r>
          </w:p>
          <w:p w14:paraId="5656B96D" w14:textId="411AF472" w:rsidR="00674FC1" w:rsidRDefault="00674FC1" w:rsidP="00F4217A">
            <w:pPr>
              <w:rPr>
                <w:rFonts w:cs="Verdana"/>
                <w:color w:val="000000"/>
              </w:rPr>
            </w:pPr>
            <w:r>
              <w:rPr>
                <w:rFonts w:eastAsia="Aptos" w:cs="Calibri"/>
                <w:lang w:eastAsia="en-US"/>
              </w:rPr>
              <w:t>…</w:t>
            </w:r>
          </w:p>
          <w:p w14:paraId="1F094B3D" w14:textId="77777777" w:rsidR="00674FC1" w:rsidRPr="00984868" w:rsidRDefault="00674FC1" w:rsidP="00F4217A">
            <w:pPr>
              <w:rPr>
                <w:rFonts w:cs="Verdana"/>
                <w:color w:val="000000"/>
              </w:rPr>
            </w:pPr>
          </w:p>
        </w:tc>
      </w:tr>
    </w:tbl>
    <w:p w14:paraId="3E01466F" w14:textId="77777777" w:rsidR="00AD198B" w:rsidRDefault="00AD198B" w:rsidP="0032180B">
      <w:pPr>
        <w:pStyle w:val="broodtekst0"/>
        <w:rPr>
          <w:rFonts w:eastAsia="Calibri"/>
          <w:lang w:val="nl-NL"/>
        </w:rPr>
      </w:pPr>
    </w:p>
    <w:p w14:paraId="20F77C2A" w14:textId="02668D91" w:rsidR="00AD198B" w:rsidRPr="005C678D" w:rsidRDefault="005C678D" w:rsidP="0032180B">
      <w:pPr>
        <w:pStyle w:val="broodtekst0"/>
        <w:rPr>
          <w:rFonts w:eastAsia="Calibri"/>
        </w:rPr>
      </w:pPr>
      <w:r w:rsidRPr="005C678D">
        <w:rPr>
          <w:rFonts w:eastAsia="Calibri"/>
        </w:rPr>
        <w:t xml:space="preserve">Invulformulier </w:t>
      </w:r>
      <w:r>
        <w:rPr>
          <w:rFonts w:eastAsia="Calibri"/>
        </w:rPr>
        <w:t>perceel 3 Bodemonderzoek s</w:t>
      </w:r>
      <w:r w:rsidRPr="005C678D">
        <w:rPr>
          <w:rFonts w:eastAsia="Calibri"/>
        </w:rPr>
        <w:t>electiecriterium</w:t>
      </w:r>
      <w:r>
        <w:rPr>
          <w:rFonts w:eastAsia="Calibri"/>
        </w:rPr>
        <w:t xml:space="preserve"> 2</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2180B" w:rsidRPr="00984868" w14:paraId="458D7D5B" w14:textId="77777777" w:rsidTr="00AD198B">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bookmarkEnd w:id="0"/>
          <w:p w14:paraId="6C18BAB3" w14:textId="55E7BAED" w:rsidR="0032180B" w:rsidRPr="00AD198B" w:rsidRDefault="0032180B" w:rsidP="00385E71">
            <w:pPr>
              <w:suppressAutoHyphens/>
              <w:jc w:val="center"/>
              <w:rPr>
                <w:rFonts w:cs="Verdana"/>
                <w:b/>
                <w:bCs/>
                <w:color w:val="000000"/>
                <w:sz w:val="22"/>
                <w:szCs w:val="22"/>
              </w:rPr>
            </w:pPr>
            <w:r w:rsidRPr="00AD198B">
              <w:rPr>
                <w:rFonts w:cs="Verdana"/>
                <w:b/>
                <w:bCs/>
                <w:color w:val="000000"/>
                <w:sz w:val="22"/>
                <w:szCs w:val="22"/>
              </w:rPr>
              <w:t>P3 Bodemonderzoek</w:t>
            </w:r>
          </w:p>
          <w:p w14:paraId="0BBF50DA" w14:textId="343F291F" w:rsidR="0032180B" w:rsidRPr="00984868" w:rsidRDefault="0032180B" w:rsidP="00385E71">
            <w:pPr>
              <w:suppressAutoHyphens/>
              <w:jc w:val="center"/>
              <w:rPr>
                <w:rFonts w:cs="Verdana"/>
                <w:b/>
                <w:bCs/>
                <w:color w:val="000000"/>
              </w:rPr>
            </w:pPr>
            <w:r>
              <w:rPr>
                <w:rFonts w:cs="Verdana"/>
                <w:b/>
                <w:bCs/>
                <w:color w:val="000000"/>
              </w:rPr>
              <w:t>Selectiecriteri</w:t>
            </w:r>
            <w:r w:rsidR="005C678D">
              <w:rPr>
                <w:rFonts w:cs="Verdana"/>
                <w:b/>
                <w:bCs/>
                <w:color w:val="000000"/>
              </w:rPr>
              <w:t>um</w:t>
            </w:r>
            <w:r>
              <w:rPr>
                <w:rFonts w:cs="Verdana"/>
                <w:b/>
                <w:bCs/>
                <w:color w:val="000000"/>
              </w:rPr>
              <w:t xml:space="preserve"> </w:t>
            </w:r>
            <w:r w:rsidR="00AD198B">
              <w:rPr>
                <w:rFonts w:cs="Verdana"/>
                <w:b/>
                <w:bCs/>
                <w:color w:val="000000"/>
              </w:rPr>
              <w:t>2</w:t>
            </w:r>
          </w:p>
        </w:tc>
      </w:tr>
      <w:tr w:rsidR="0032180B" w:rsidRPr="0048455F" w14:paraId="2EF7C172" w14:textId="77777777" w:rsidTr="00AD198B">
        <w:tc>
          <w:tcPr>
            <w:tcW w:w="9214" w:type="dxa"/>
            <w:tcBorders>
              <w:top w:val="single" w:sz="4" w:space="0" w:color="auto"/>
              <w:left w:val="single" w:sz="4" w:space="0" w:color="auto"/>
              <w:bottom w:val="single" w:sz="4" w:space="0" w:color="auto"/>
              <w:right w:val="single" w:sz="4" w:space="0" w:color="auto"/>
            </w:tcBorders>
            <w:vAlign w:val="center"/>
          </w:tcPr>
          <w:p w14:paraId="73A395C6" w14:textId="77777777" w:rsidR="003B487D" w:rsidRDefault="003B487D" w:rsidP="00385E71">
            <w:pPr>
              <w:spacing w:line="240" w:lineRule="auto"/>
              <w:rPr>
                <w:rFonts w:eastAsia="Aptos" w:cs="Calibri"/>
                <w:szCs w:val="18"/>
                <w:lang w:eastAsia="en-US"/>
              </w:rPr>
            </w:pPr>
          </w:p>
          <w:p w14:paraId="38D2807E" w14:textId="37E1FC94" w:rsidR="0032180B" w:rsidRDefault="00D063C2" w:rsidP="00385E71">
            <w:pPr>
              <w:spacing w:line="240" w:lineRule="auto"/>
              <w:rPr>
                <w:rFonts w:eastAsia="Aptos" w:cs="Calibri"/>
                <w:szCs w:val="18"/>
                <w:lang w:eastAsia="en-US"/>
              </w:rPr>
            </w:pPr>
            <w:r>
              <w:rPr>
                <w:rFonts w:eastAsia="Aptos" w:cs="Calibri"/>
                <w:szCs w:val="18"/>
                <w:lang w:eastAsia="en-US"/>
              </w:rPr>
              <w:t>Ondernemer</w:t>
            </w:r>
            <w:r w:rsidR="0032180B" w:rsidRPr="00540D5D">
              <w:rPr>
                <w:rFonts w:eastAsia="Aptos" w:cs="Calibri"/>
                <w:szCs w:val="18"/>
                <w:lang w:eastAsia="en-US"/>
              </w:rPr>
              <w:t xml:space="preserve"> </w:t>
            </w:r>
            <w:r w:rsidR="0032180B">
              <w:rPr>
                <w:rFonts w:eastAsia="Aptos" w:cs="Calibri"/>
                <w:szCs w:val="18"/>
                <w:lang w:eastAsia="en-US"/>
              </w:rPr>
              <w:t>beschikt</w:t>
            </w:r>
            <w:r w:rsidR="0032180B" w:rsidRPr="00540D5D">
              <w:rPr>
                <w:rFonts w:eastAsia="Aptos" w:cs="Calibri"/>
                <w:szCs w:val="18"/>
                <w:lang w:eastAsia="en-US"/>
              </w:rPr>
              <w:t xml:space="preserve"> over eigen personeel met erkenning met persoonsregistratie voor categorie 9 en categorie 12 (ref. bijlage C van de Regeling Bodemkwaliteit 2022) voor zover deze betrekking hebben op het doen van bodemonderzoeken </w:t>
            </w:r>
            <w:r w:rsidR="0032180B">
              <w:rPr>
                <w:rFonts w:eastAsia="Aptos" w:cs="Calibri"/>
                <w:szCs w:val="18"/>
                <w:lang w:eastAsia="en-US"/>
              </w:rPr>
              <w:t xml:space="preserve">op het land </w:t>
            </w:r>
            <w:r w:rsidR="0032180B" w:rsidRPr="00540D5D">
              <w:rPr>
                <w:rFonts w:eastAsia="Aptos" w:cs="Calibri"/>
                <w:szCs w:val="18"/>
                <w:lang w:eastAsia="en-US"/>
              </w:rPr>
              <w:t>en daarvoor niet afhankelijk te zijn van derden</w:t>
            </w:r>
            <w:r w:rsidR="008419B3">
              <w:rPr>
                <w:rFonts w:eastAsia="Aptos" w:cs="Calibri"/>
                <w:szCs w:val="18"/>
                <w:lang w:eastAsia="en-US"/>
              </w:rPr>
              <w:t>.</w:t>
            </w:r>
          </w:p>
          <w:p w14:paraId="7E982CB3" w14:textId="77777777" w:rsidR="0032180B" w:rsidRPr="0048455F" w:rsidRDefault="0032180B" w:rsidP="00385E71">
            <w:pPr>
              <w:spacing w:line="240" w:lineRule="auto"/>
              <w:rPr>
                <w:rFonts w:eastAsia="Aptos" w:cs="Calibri"/>
                <w:szCs w:val="18"/>
                <w:lang w:eastAsia="en-US"/>
              </w:rPr>
            </w:pPr>
          </w:p>
        </w:tc>
      </w:tr>
      <w:tr w:rsidR="0032180B" w:rsidRPr="00984868" w14:paraId="2F593AF1" w14:textId="77777777" w:rsidTr="00AD198B">
        <w:tc>
          <w:tcPr>
            <w:tcW w:w="9214" w:type="dxa"/>
            <w:tcBorders>
              <w:top w:val="single" w:sz="4" w:space="0" w:color="auto"/>
              <w:left w:val="single" w:sz="4" w:space="0" w:color="auto"/>
              <w:bottom w:val="single" w:sz="4" w:space="0" w:color="auto"/>
              <w:right w:val="single" w:sz="4" w:space="0" w:color="auto"/>
            </w:tcBorders>
          </w:tcPr>
          <w:p w14:paraId="26823B95" w14:textId="5DC7111B" w:rsidR="0032180B" w:rsidRDefault="00AD198B" w:rsidP="00385E71">
            <w:pPr>
              <w:rPr>
                <w:rFonts w:eastAsia="Aptos" w:cs="Calibri"/>
                <w:szCs w:val="18"/>
                <w:lang w:eastAsia="en-US"/>
              </w:rPr>
            </w:pPr>
            <w:r>
              <w:rPr>
                <w:rFonts w:cs="Verdana"/>
                <w:color w:val="000000"/>
              </w:rPr>
              <w:t>Toelichting met</w:t>
            </w:r>
            <w:r w:rsidR="0032180B">
              <w:rPr>
                <w:rFonts w:cs="Verdana"/>
                <w:color w:val="000000"/>
              </w:rPr>
              <w:t xml:space="preserve"> bewijs van </w:t>
            </w:r>
            <w:r w:rsidR="0032180B" w:rsidRPr="00540D5D">
              <w:rPr>
                <w:rFonts w:eastAsia="Aptos" w:cs="Calibri"/>
                <w:szCs w:val="18"/>
                <w:lang w:eastAsia="en-US"/>
              </w:rPr>
              <w:t>accreditaties en/of certificaten</w:t>
            </w:r>
            <w:r>
              <w:rPr>
                <w:rFonts w:eastAsia="Aptos" w:cs="Calibri"/>
                <w:szCs w:val="18"/>
                <w:lang w:eastAsia="en-US"/>
              </w:rPr>
              <w:t>:</w:t>
            </w:r>
          </w:p>
          <w:p w14:paraId="0C140835" w14:textId="77777777" w:rsidR="00AD198B" w:rsidRDefault="00AD198B" w:rsidP="00385E71">
            <w:pPr>
              <w:rPr>
                <w:rFonts w:eastAsia="Aptos" w:cs="Calibri"/>
                <w:lang w:eastAsia="en-US"/>
              </w:rPr>
            </w:pPr>
            <w:r>
              <w:rPr>
                <w:rFonts w:eastAsia="Aptos" w:cs="Calibri"/>
                <w:lang w:eastAsia="en-US"/>
              </w:rPr>
              <w:t>…</w:t>
            </w:r>
          </w:p>
          <w:p w14:paraId="2027BBB8" w14:textId="7B2BDF4C" w:rsidR="00AD198B" w:rsidRPr="008419B3" w:rsidRDefault="00AD198B" w:rsidP="00385E71">
            <w:pPr>
              <w:rPr>
                <w:rFonts w:eastAsia="Aptos" w:cs="Calibri"/>
                <w:lang w:eastAsia="en-US"/>
              </w:rPr>
            </w:pPr>
          </w:p>
        </w:tc>
      </w:tr>
    </w:tbl>
    <w:p w14:paraId="0D36F2C4" w14:textId="77777777" w:rsidR="0032180B" w:rsidRPr="00AD198B" w:rsidRDefault="0032180B" w:rsidP="00AD198B">
      <w:pPr>
        <w:pStyle w:val="broodtekst0"/>
        <w:rPr>
          <w:rFonts w:eastAsia="Calibri"/>
          <w:lang w:val="nl-NL"/>
        </w:rPr>
      </w:pPr>
    </w:p>
    <w:p w14:paraId="3BCC88B5" w14:textId="3C4FE2A2" w:rsidR="005C678D" w:rsidRDefault="005C678D">
      <w:pPr>
        <w:spacing w:line="240" w:lineRule="auto"/>
        <w:rPr>
          <w:rFonts w:eastAsia="Calibri" w:cs="Lohit Hindi"/>
          <w:szCs w:val="18"/>
          <w:lang w:eastAsia="en-US"/>
        </w:rPr>
      </w:pPr>
      <w:r>
        <w:rPr>
          <w:rFonts w:eastAsia="Calibri"/>
        </w:rPr>
        <w:br w:type="page"/>
      </w:r>
    </w:p>
    <w:p w14:paraId="2E1E87A9" w14:textId="2735216C" w:rsidR="005C678D" w:rsidRPr="005C678D" w:rsidRDefault="005C678D" w:rsidP="00AD198B">
      <w:pPr>
        <w:pStyle w:val="broodtekst0"/>
        <w:rPr>
          <w:rFonts w:eastAsia="Calibri"/>
        </w:rPr>
      </w:pPr>
      <w:r w:rsidRPr="005C678D">
        <w:rPr>
          <w:rFonts w:eastAsia="Calibri"/>
        </w:rPr>
        <w:lastRenderedPageBreak/>
        <w:t xml:space="preserve">Invulformulier </w:t>
      </w:r>
      <w:r>
        <w:rPr>
          <w:rFonts w:eastAsia="Calibri"/>
        </w:rPr>
        <w:t>perceel 3 Bodemonderzoek s</w:t>
      </w:r>
      <w:r w:rsidRPr="005C678D">
        <w:rPr>
          <w:rFonts w:eastAsia="Calibri"/>
        </w:rPr>
        <w:t>electiecriterium</w:t>
      </w:r>
      <w:r>
        <w:rPr>
          <w:rFonts w:eastAsia="Calibri"/>
        </w:rPr>
        <w:t xml:space="preserve"> 3</w:t>
      </w:r>
    </w:p>
    <w:tbl>
      <w:tblPr>
        <w:tblStyle w:val="Tabelraster"/>
        <w:tblW w:w="9214" w:type="dxa"/>
        <w:tblInd w:w="-5" w:type="dxa"/>
        <w:tblLook w:val="04A0" w:firstRow="1" w:lastRow="0" w:firstColumn="1" w:lastColumn="0" w:noHBand="0" w:noVBand="1"/>
      </w:tblPr>
      <w:tblGrid>
        <w:gridCol w:w="9214"/>
      </w:tblGrid>
      <w:tr w:rsidR="0032180B" w14:paraId="20FBED52" w14:textId="77777777" w:rsidTr="00AD198B">
        <w:trPr>
          <w:cnfStyle w:val="100000000000" w:firstRow="1" w:lastRow="0" w:firstColumn="0" w:lastColumn="0" w:oddVBand="0" w:evenVBand="0" w:oddHBand="0" w:evenHBand="0" w:firstRowFirstColumn="0" w:firstRowLastColumn="0" w:lastRowFirstColumn="0" w:lastRowLastColumn="0"/>
          <w:trHeight w:val="567"/>
        </w:trPr>
        <w:tc>
          <w:tcPr>
            <w:tcW w:w="9214" w:type="dxa"/>
            <w:shd w:val="clear" w:color="auto" w:fill="D9D9D9" w:themeFill="background1" w:themeFillShade="D9"/>
            <w:vAlign w:val="center"/>
          </w:tcPr>
          <w:p w14:paraId="100BFA0F" w14:textId="77777777" w:rsidR="0032180B" w:rsidRPr="00AD198B" w:rsidRDefault="0032180B" w:rsidP="00385E71">
            <w:pPr>
              <w:suppressAutoHyphens/>
              <w:jc w:val="center"/>
              <w:rPr>
                <w:rFonts w:cs="Verdana"/>
                <w:b w:val="0"/>
                <w:bCs/>
                <w:color w:val="000000"/>
                <w:sz w:val="22"/>
                <w:szCs w:val="22"/>
              </w:rPr>
            </w:pPr>
            <w:r w:rsidRPr="00AD198B">
              <w:rPr>
                <w:rFonts w:cs="Verdana"/>
                <w:bCs/>
                <w:color w:val="000000"/>
                <w:sz w:val="22"/>
                <w:szCs w:val="22"/>
              </w:rPr>
              <w:t>P3 Bodemonderzoek</w:t>
            </w:r>
          </w:p>
          <w:p w14:paraId="3684D569" w14:textId="2CE6C088" w:rsidR="0032180B" w:rsidRPr="004617D5" w:rsidRDefault="0032180B" w:rsidP="00385E71">
            <w:pPr>
              <w:spacing w:line="240" w:lineRule="auto"/>
              <w:jc w:val="center"/>
              <w:rPr>
                <w:rFonts w:ascii="Calibri" w:eastAsia="Calibri" w:hAnsi="Calibri"/>
                <w:szCs w:val="18"/>
              </w:rPr>
            </w:pPr>
            <w:r w:rsidRPr="004617D5">
              <w:rPr>
                <w:rFonts w:cs="Verdana"/>
                <w:bCs/>
                <w:color w:val="000000"/>
                <w:szCs w:val="18"/>
              </w:rPr>
              <w:t>Selectiecriteri</w:t>
            </w:r>
            <w:r w:rsidR="00264CB6">
              <w:rPr>
                <w:rFonts w:cs="Verdana"/>
                <w:bCs/>
                <w:color w:val="000000"/>
                <w:szCs w:val="18"/>
              </w:rPr>
              <w:t>um</w:t>
            </w:r>
            <w:r w:rsidRPr="004617D5">
              <w:rPr>
                <w:rFonts w:cs="Verdana"/>
                <w:bCs/>
                <w:color w:val="000000"/>
                <w:szCs w:val="18"/>
              </w:rPr>
              <w:t xml:space="preserve"> </w:t>
            </w:r>
            <w:r w:rsidR="00AD198B">
              <w:rPr>
                <w:rFonts w:cs="Verdana"/>
                <w:bCs/>
                <w:color w:val="000000"/>
                <w:szCs w:val="18"/>
              </w:rPr>
              <w:t>3</w:t>
            </w:r>
          </w:p>
        </w:tc>
      </w:tr>
      <w:tr w:rsidR="0032180B" w14:paraId="14DBCFD6" w14:textId="77777777" w:rsidTr="00AD198B">
        <w:tc>
          <w:tcPr>
            <w:tcW w:w="9214" w:type="dxa"/>
          </w:tcPr>
          <w:p w14:paraId="0C4D845E" w14:textId="7E3FC331" w:rsidR="0032180B" w:rsidRPr="008419B3" w:rsidRDefault="00D063C2" w:rsidP="008419B3">
            <w:pPr>
              <w:spacing w:before="120" w:after="120" w:line="240" w:lineRule="auto"/>
              <w:rPr>
                <w:rFonts w:eastAsia="Aptos" w:cs="Calibri"/>
                <w:szCs w:val="18"/>
              </w:rPr>
            </w:pPr>
            <w:r>
              <w:rPr>
                <w:rFonts w:eastAsia="Aptos" w:cs="Calibri"/>
                <w:szCs w:val="18"/>
              </w:rPr>
              <w:t>Ondernemer</w:t>
            </w:r>
            <w:r w:rsidR="0032180B" w:rsidRPr="004617D5">
              <w:rPr>
                <w:rFonts w:eastAsia="Aptos" w:cs="Calibri"/>
                <w:szCs w:val="18"/>
              </w:rPr>
              <w:t xml:space="preserve"> beschikt over eigen personeel met de juiste persoonsregistratie voor het uitvoeren van mechanische boringen en daarvoor niet afhankelijk te zijn van derden. </w:t>
            </w:r>
          </w:p>
        </w:tc>
      </w:tr>
      <w:tr w:rsidR="0032180B" w14:paraId="47DD8465" w14:textId="77777777" w:rsidTr="00AD198B">
        <w:trPr>
          <w:trHeight w:val="1172"/>
        </w:trPr>
        <w:tc>
          <w:tcPr>
            <w:tcW w:w="9214" w:type="dxa"/>
          </w:tcPr>
          <w:p w14:paraId="5FB1ECFD" w14:textId="5B831CFF" w:rsidR="0032180B" w:rsidRPr="008419B3" w:rsidRDefault="0032180B" w:rsidP="00605DE2">
            <w:pPr>
              <w:spacing w:before="240" w:after="120" w:line="240" w:lineRule="auto"/>
              <w:rPr>
                <w:rFonts w:eastAsia="Aptos" w:cs="Calibri"/>
                <w:szCs w:val="18"/>
              </w:rPr>
            </w:pPr>
            <w:r>
              <w:rPr>
                <w:rFonts w:eastAsia="Aptos" w:cs="Calibri"/>
                <w:szCs w:val="18"/>
              </w:rPr>
              <w:t xml:space="preserve">Toelichting </w:t>
            </w:r>
            <w:r w:rsidRPr="004617D5">
              <w:rPr>
                <w:rFonts w:eastAsia="Aptos" w:cs="Calibri"/>
                <w:szCs w:val="18"/>
              </w:rPr>
              <w:t xml:space="preserve">actuele registratie (naam, functie, </w:t>
            </w:r>
            <w:r>
              <w:rPr>
                <w:rFonts w:eastAsia="Aptos" w:cs="Calibri"/>
                <w:szCs w:val="18"/>
              </w:rPr>
              <w:t>relevante opleiding</w:t>
            </w:r>
            <w:r w:rsidRPr="004617D5">
              <w:rPr>
                <w:rFonts w:eastAsia="Aptos" w:cs="Calibri"/>
                <w:szCs w:val="18"/>
              </w:rPr>
              <w:t xml:space="preserve"> </w:t>
            </w:r>
            <w:r>
              <w:rPr>
                <w:rFonts w:eastAsia="Aptos" w:cs="Calibri"/>
                <w:szCs w:val="18"/>
              </w:rPr>
              <w:t xml:space="preserve">en </w:t>
            </w:r>
            <w:r w:rsidRPr="004617D5">
              <w:rPr>
                <w:rFonts w:eastAsia="Aptos" w:cs="Calibri"/>
                <w:szCs w:val="18"/>
              </w:rPr>
              <w:t xml:space="preserve">certificeringen) van de medewerkers die betrokken zijn bij mechanische boringen. </w:t>
            </w:r>
            <w:r w:rsidR="00605DE2">
              <w:rPr>
                <w:rFonts w:eastAsia="Aptos" w:cs="Calibri"/>
                <w:szCs w:val="18"/>
              </w:rPr>
              <w:t>De p</w:t>
            </w:r>
            <w:r w:rsidRPr="004617D5">
              <w:rPr>
                <w:rFonts w:eastAsia="Aptos" w:cs="Calibri"/>
                <w:szCs w:val="18"/>
              </w:rPr>
              <w:t xml:space="preserve">rojecten die </w:t>
            </w:r>
            <w:r w:rsidR="00605DE2">
              <w:rPr>
                <w:rFonts w:eastAsia="Aptos" w:cs="Calibri"/>
                <w:szCs w:val="18"/>
              </w:rPr>
              <w:t xml:space="preserve">zijn uitgevoerd door </w:t>
            </w:r>
            <w:r w:rsidRPr="004617D5">
              <w:rPr>
                <w:rFonts w:eastAsia="Aptos" w:cs="Calibri"/>
                <w:szCs w:val="18"/>
              </w:rPr>
              <w:t>de medewerkers</w:t>
            </w:r>
            <w:r w:rsidR="00605DE2">
              <w:rPr>
                <w:rFonts w:eastAsia="Aptos" w:cs="Calibri"/>
                <w:szCs w:val="18"/>
              </w:rPr>
              <w:t xml:space="preserve"> </w:t>
            </w:r>
            <w:r w:rsidRPr="004617D5">
              <w:rPr>
                <w:rFonts w:eastAsia="Aptos" w:cs="Calibri"/>
                <w:szCs w:val="18"/>
              </w:rPr>
              <w:t xml:space="preserve">die betrokken </w:t>
            </w:r>
            <w:r w:rsidR="00605DE2">
              <w:rPr>
                <w:rFonts w:eastAsia="Aptos" w:cs="Calibri"/>
                <w:szCs w:val="18"/>
              </w:rPr>
              <w:t>waren</w:t>
            </w:r>
            <w:r w:rsidRPr="004617D5">
              <w:rPr>
                <w:rFonts w:eastAsia="Aptos" w:cs="Calibri"/>
                <w:szCs w:val="18"/>
              </w:rPr>
              <w:t xml:space="preserve"> bij mechanische boringen.</w:t>
            </w:r>
          </w:p>
        </w:tc>
      </w:tr>
    </w:tbl>
    <w:p w14:paraId="080D86EF" w14:textId="77777777" w:rsidR="0032180B" w:rsidRPr="00AD198B" w:rsidRDefault="0032180B" w:rsidP="00AD198B">
      <w:pPr>
        <w:pStyle w:val="broodtekst0"/>
        <w:rPr>
          <w:rFonts w:eastAsia="Calibri"/>
          <w:lang w:val="nl-NL"/>
        </w:rPr>
      </w:pPr>
    </w:p>
    <w:p w14:paraId="52BFD7FE" w14:textId="77777777" w:rsidR="00AD198B" w:rsidRPr="00AD198B" w:rsidRDefault="00AD198B" w:rsidP="00AD198B">
      <w:pPr>
        <w:pStyle w:val="broodtekst0"/>
        <w:rPr>
          <w:rFonts w:eastAsia="Calibri"/>
          <w:lang w:val="nl-NL"/>
        </w:rPr>
      </w:pPr>
    </w:p>
    <w:p w14:paraId="35AFF212" w14:textId="7773ED2E" w:rsidR="008B4F73" w:rsidRDefault="008B4F73"/>
    <w:bookmarkEnd w:id="1"/>
    <w:bookmarkEnd w:id="2"/>
    <w:sectPr w:rsidR="008B4F73" w:rsidSect="00726B30">
      <w:headerReference w:type="default" r:id="rId13"/>
      <w:footerReference w:type="default" r:id="rId14"/>
      <w:pgSz w:w="11906" w:h="16838"/>
      <w:pgMar w:top="1440" w:right="833"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F1DB4" w14:textId="77777777" w:rsidR="008B6CC3" w:rsidRDefault="008B6CC3">
      <w:r>
        <w:separator/>
      </w:r>
    </w:p>
  </w:endnote>
  <w:endnote w:type="continuationSeparator" w:id="0">
    <w:p w14:paraId="790BE9B9" w14:textId="77777777" w:rsidR="008B6CC3" w:rsidRDefault="008B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2BC30" w14:textId="3BE96C04" w:rsidR="00326189" w:rsidRPr="003A57BF" w:rsidRDefault="00326189" w:rsidP="001045C4">
    <w:pPr>
      <w:pStyle w:val="Voettekst"/>
      <w:tabs>
        <w:tab w:val="clear" w:pos="4153"/>
        <w:tab w:val="clear" w:pos="8306"/>
        <w:tab w:val="left" w:pos="7088"/>
      </w:tabs>
      <w:rPr>
        <w:sz w:val="13"/>
        <w:szCs w:val="13"/>
      </w:rPr>
    </w:pPr>
    <w:r w:rsidRPr="008A5B27">
      <w:rPr>
        <w:sz w:val="13"/>
        <w:szCs w:val="13"/>
      </w:rPr>
      <w:t>RWS BEDRIJFSVERTROUWELIJK</w:t>
    </w:r>
    <w:r w:rsidR="001045C4">
      <w:rPr>
        <w:sz w:val="13"/>
        <w:szCs w:val="13"/>
      </w:rPr>
      <w:tab/>
    </w:r>
    <w:r w:rsidR="001045C4" w:rsidRPr="003A57BF">
      <w:rPr>
        <w:sz w:val="13"/>
        <w:szCs w:val="13"/>
      </w:rPr>
      <w:t xml:space="preserve">Pagina </w:t>
    </w:r>
    <w:r w:rsidR="001045C4" w:rsidRPr="003A57BF">
      <w:rPr>
        <w:sz w:val="13"/>
        <w:szCs w:val="13"/>
      </w:rPr>
      <w:fldChar w:fldCharType="begin"/>
    </w:r>
    <w:r w:rsidR="001045C4" w:rsidRPr="003A57BF">
      <w:rPr>
        <w:sz w:val="13"/>
        <w:szCs w:val="13"/>
      </w:rPr>
      <w:instrText xml:space="preserve"> PAGE  </w:instrText>
    </w:r>
    <w:r w:rsidR="001045C4" w:rsidRPr="003A57BF">
      <w:rPr>
        <w:sz w:val="13"/>
        <w:szCs w:val="13"/>
      </w:rPr>
      <w:fldChar w:fldCharType="separate"/>
    </w:r>
    <w:r w:rsidR="00EB6668" w:rsidRPr="003A57BF">
      <w:rPr>
        <w:noProof/>
        <w:sz w:val="13"/>
        <w:szCs w:val="13"/>
      </w:rPr>
      <w:t>1</w:t>
    </w:r>
    <w:r w:rsidR="001045C4" w:rsidRPr="003A57BF">
      <w:rPr>
        <w:sz w:val="13"/>
        <w:szCs w:val="13"/>
      </w:rPr>
      <w:fldChar w:fldCharType="end"/>
    </w:r>
    <w:r w:rsidR="001045C4" w:rsidRPr="003A57BF">
      <w:rPr>
        <w:sz w:val="13"/>
        <w:szCs w:val="13"/>
      </w:rPr>
      <w:t xml:space="preserve"> van </w:t>
    </w:r>
    <w:r w:rsidR="001045C4" w:rsidRPr="003A57BF">
      <w:rPr>
        <w:sz w:val="13"/>
        <w:szCs w:val="13"/>
      </w:rPr>
      <w:fldChar w:fldCharType="begin"/>
    </w:r>
    <w:r w:rsidR="001045C4" w:rsidRPr="003A57BF">
      <w:rPr>
        <w:sz w:val="13"/>
        <w:szCs w:val="13"/>
      </w:rPr>
      <w:instrText xml:space="preserve"> NUMPAGES  </w:instrText>
    </w:r>
    <w:r w:rsidR="001045C4" w:rsidRPr="003A57BF">
      <w:rPr>
        <w:sz w:val="13"/>
        <w:szCs w:val="13"/>
      </w:rPr>
      <w:fldChar w:fldCharType="separate"/>
    </w:r>
    <w:r w:rsidR="00EB6668" w:rsidRPr="003A57BF">
      <w:rPr>
        <w:noProof/>
        <w:sz w:val="13"/>
        <w:szCs w:val="13"/>
      </w:rPr>
      <w:t>1</w:t>
    </w:r>
    <w:r w:rsidR="001045C4" w:rsidRPr="003A57BF">
      <w:rPr>
        <w:sz w:val="13"/>
        <w:szCs w:val="13"/>
      </w:rPr>
      <w:fldChar w:fldCharType="end"/>
    </w:r>
  </w:p>
  <w:p w14:paraId="433A6A62" w14:textId="41E91558" w:rsidR="00721826" w:rsidRPr="003A57BF" w:rsidRDefault="00721826">
    <w:pPr>
      <w:pStyle w:val="Voettekst"/>
      <w:rPr>
        <w:sz w:val="13"/>
        <w:szCs w:val="13"/>
      </w:rPr>
    </w:pPr>
    <w:r w:rsidRPr="003A57BF">
      <w:rPr>
        <w:sz w:val="13"/>
        <w:szCs w:val="1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BD04F" w14:textId="77777777" w:rsidR="008B6CC3" w:rsidRDefault="008B6CC3">
      <w:r>
        <w:separator/>
      </w:r>
    </w:p>
  </w:footnote>
  <w:footnote w:type="continuationSeparator" w:id="0">
    <w:p w14:paraId="5DCA35F9" w14:textId="77777777" w:rsidR="008B6CC3" w:rsidRDefault="008B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861E6" w14:textId="77777777" w:rsidR="00721826" w:rsidRPr="00476317" w:rsidRDefault="000A5B0E" w:rsidP="00F67C59">
    <w:pPr>
      <w:tabs>
        <w:tab w:val="num" w:pos="2700"/>
      </w:tabs>
      <w:rPr>
        <w:rFonts w:eastAsia="Arial Unicode MS" w:cs="V&amp;W Syntax (Adobe)"/>
      </w:rPr>
    </w:pPr>
    <w:r>
      <w:rPr>
        <w:rFonts w:cs="V&amp;W Syntax (Adobe)"/>
      </w:rPr>
      <w:pict w14:anchorId="230B2369">
        <v:rect id="_x0000_i1025" style="width:0;height:.75pt" o:hralign="center" o:hrstd="t" o:hrnoshade="t" o:hr="t" fillcolor="black" stroked="f">
          <v:imagedata r:id="rId1" o:title=""/>
        </v:rect>
      </w:pict>
    </w:r>
  </w:p>
  <w:p w14:paraId="06E18F6E" w14:textId="48AEAED6" w:rsidR="00721826" w:rsidRPr="00476317" w:rsidRDefault="00721826" w:rsidP="00F67C59">
    <w:pPr>
      <w:tabs>
        <w:tab w:val="num" w:pos="2700"/>
      </w:tabs>
      <w:rPr>
        <w:rFonts w:cs="V&amp;W Syntax (Adobe)"/>
      </w:rPr>
    </w:pPr>
    <w:r w:rsidRPr="00476317">
      <w:rPr>
        <w:rFonts w:cs="V&amp;W Syntax (Adobe)"/>
      </w:rPr>
      <w:t>Behoort bij zaaknummer:</w:t>
    </w:r>
    <w:r>
      <w:rPr>
        <w:rFonts w:cs="V&amp;W Syntax (Adobe)"/>
      </w:rPr>
      <w:t xml:space="preserve"> </w:t>
    </w:r>
    <w:r w:rsidR="00A4522D" w:rsidRPr="00A4522D">
      <w:rPr>
        <w:rFonts w:cs="V&amp;W Syntax (Adobe)"/>
      </w:rPr>
      <w:t>31199825</w:t>
    </w:r>
    <w:r w:rsidR="000A5B0E">
      <w:rPr>
        <w:rFonts w:cs="V&amp;W Syntax (Adobe)"/>
      </w:rPr>
      <w:pict w14:anchorId="5BC119EE">
        <v:rect id="_x0000_i1026" style="width:0;height:.75pt" o:hralign="center" o:hrstd="t" o:hrnoshade="t" o:hr="t" fillcolor="black" stroked="f">
          <v:imagedata r:id="rId1" o:title=""/>
        </v:rect>
      </w:pict>
    </w:r>
  </w:p>
  <w:p w14:paraId="70EECA4E" w14:textId="77777777" w:rsidR="00721826" w:rsidRDefault="007218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F63A0"/>
    <w:multiLevelType w:val="hybridMultilevel"/>
    <w:tmpl w:val="119254E2"/>
    <w:lvl w:ilvl="0" w:tplc="DD463F94">
      <w:start w:val="6"/>
      <w:numFmt w:val="bullet"/>
      <w:lvlText w:val="-"/>
      <w:lvlJc w:val="left"/>
      <w:pPr>
        <w:ind w:left="1068" w:hanging="360"/>
      </w:pPr>
      <w:rPr>
        <w:rFonts w:ascii="Verdana" w:eastAsiaTheme="minorHAnsi" w:hAnsi="Verdana" w:cstheme="minorBidi" w:hint="default"/>
      </w:rPr>
    </w:lvl>
    <w:lvl w:ilvl="1" w:tplc="0413000F">
      <w:start w:val="1"/>
      <w:numFmt w:val="decimal"/>
      <w:lvlText w:val="%2."/>
      <w:lvlJc w:val="left"/>
      <w:pPr>
        <w:ind w:left="720" w:hanging="360"/>
      </w:p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05512E09"/>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A8C5F14"/>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B7056C"/>
    <w:multiLevelType w:val="hybridMultilevel"/>
    <w:tmpl w:val="6BAC3FEC"/>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F831BD"/>
    <w:multiLevelType w:val="hybridMultilevel"/>
    <w:tmpl w:val="DDFA40BA"/>
    <w:lvl w:ilvl="0" w:tplc="DD463F94">
      <w:start w:val="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7"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8" w15:restartNumberingAfterBreak="0">
    <w:nsid w:val="180F357D"/>
    <w:multiLevelType w:val="hybridMultilevel"/>
    <w:tmpl w:val="9B021A0A"/>
    <w:lvl w:ilvl="0" w:tplc="0413000F">
      <w:start w:val="1"/>
      <w:numFmt w:val="decimal"/>
      <w:lvlText w:val="%1."/>
      <w:lvlJc w:val="left"/>
      <w:pPr>
        <w:ind w:left="742" w:hanging="360"/>
      </w:pPr>
    </w:lvl>
    <w:lvl w:ilvl="1" w:tplc="04130019" w:tentative="1">
      <w:start w:val="1"/>
      <w:numFmt w:val="lowerLetter"/>
      <w:lvlText w:val="%2."/>
      <w:lvlJc w:val="left"/>
      <w:pPr>
        <w:ind w:left="1462" w:hanging="360"/>
      </w:pPr>
    </w:lvl>
    <w:lvl w:ilvl="2" w:tplc="0413001B" w:tentative="1">
      <w:start w:val="1"/>
      <w:numFmt w:val="lowerRoman"/>
      <w:lvlText w:val="%3."/>
      <w:lvlJc w:val="right"/>
      <w:pPr>
        <w:ind w:left="2182" w:hanging="180"/>
      </w:pPr>
    </w:lvl>
    <w:lvl w:ilvl="3" w:tplc="0413000F">
      <w:start w:val="1"/>
      <w:numFmt w:val="decimal"/>
      <w:lvlText w:val="%4."/>
      <w:lvlJc w:val="left"/>
      <w:pPr>
        <w:ind w:left="2902" w:hanging="360"/>
      </w:pPr>
    </w:lvl>
    <w:lvl w:ilvl="4" w:tplc="04130019" w:tentative="1">
      <w:start w:val="1"/>
      <w:numFmt w:val="lowerLetter"/>
      <w:lvlText w:val="%5."/>
      <w:lvlJc w:val="left"/>
      <w:pPr>
        <w:ind w:left="3622" w:hanging="360"/>
      </w:pPr>
    </w:lvl>
    <w:lvl w:ilvl="5" w:tplc="0413001B" w:tentative="1">
      <w:start w:val="1"/>
      <w:numFmt w:val="lowerRoman"/>
      <w:lvlText w:val="%6."/>
      <w:lvlJc w:val="right"/>
      <w:pPr>
        <w:ind w:left="4342" w:hanging="180"/>
      </w:pPr>
    </w:lvl>
    <w:lvl w:ilvl="6" w:tplc="0413000F" w:tentative="1">
      <w:start w:val="1"/>
      <w:numFmt w:val="decimal"/>
      <w:lvlText w:val="%7."/>
      <w:lvlJc w:val="left"/>
      <w:pPr>
        <w:ind w:left="5062" w:hanging="360"/>
      </w:pPr>
    </w:lvl>
    <w:lvl w:ilvl="7" w:tplc="04130019" w:tentative="1">
      <w:start w:val="1"/>
      <w:numFmt w:val="lowerLetter"/>
      <w:lvlText w:val="%8."/>
      <w:lvlJc w:val="left"/>
      <w:pPr>
        <w:ind w:left="5782" w:hanging="360"/>
      </w:pPr>
    </w:lvl>
    <w:lvl w:ilvl="8" w:tplc="0413001B" w:tentative="1">
      <w:start w:val="1"/>
      <w:numFmt w:val="lowerRoman"/>
      <w:lvlText w:val="%9."/>
      <w:lvlJc w:val="right"/>
      <w:pPr>
        <w:ind w:left="6502" w:hanging="180"/>
      </w:pPr>
    </w:lvl>
  </w:abstractNum>
  <w:abstractNum w:abstractNumId="9" w15:restartNumberingAfterBreak="0">
    <w:nsid w:val="18621978"/>
    <w:multiLevelType w:val="hybridMultilevel"/>
    <w:tmpl w:val="AF84DB0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556410"/>
    <w:multiLevelType w:val="hybridMultilevel"/>
    <w:tmpl w:val="13087A36"/>
    <w:lvl w:ilvl="0" w:tplc="DD463F94">
      <w:start w:val="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E515B1"/>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A0227C"/>
    <w:multiLevelType w:val="hybridMultilevel"/>
    <w:tmpl w:val="E2009868"/>
    <w:lvl w:ilvl="0" w:tplc="37063DBE">
      <w:start w:val="1"/>
      <w:numFmt w:val="decimal"/>
      <w:lvlText w:val="%1."/>
      <w:lvlJc w:val="left"/>
      <w:pPr>
        <w:ind w:left="720" w:hanging="360"/>
      </w:pPr>
      <w:rPr>
        <w:rFonts w:cs="Times New Roman"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5B30A7"/>
    <w:multiLevelType w:val="hybridMultilevel"/>
    <w:tmpl w:val="4762D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9A0041"/>
    <w:multiLevelType w:val="hybridMultilevel"/>
    <w:tmpl w:val="6BAC3F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A848DA"/>
    <w:multiLevelType w:val="hybridMultilevel"/>
    <w:tmpl w:val="713CAD7A"/>
    <w:lvl w:ilvl="0" w:tplc="DD463F94">
      <w:start w:val="6"/>
      <w:numFmt w:val="bullet"/>
      <w:lvlText w:val="-"/>
      <w:lvlJc w:val="left"/>
      <w:pPr>
        <w:ind w:left="1890" w:hanging="360"/>
      </w:pPr>
      <w:rPr>
        <w:rFonts w:ascii="Verdana" w:eastAsiaTheme="minorHAnsi" w:hAnsi="Verdana" w:cstheme="minorBidi" w:hint="default"/>
      </w:rPr>
    </w:lvl>
    <w:lvl w:ilvl="1" w:tplc="FFFFFFFF" w:tentative="1">
      <w:start w:val="1"/>
      <w:numFmt w:val="bullet"/>
      <w:lvlText w:val="o"/>
      <w:lvlJc w:val="left"/>
      <w:pPr>
        <w:ind w:left="2610" w:hanging="360"/>
      </w:pPr>
      <w:rPr>
        <w:rFonts w:ascii="Courier New" w:hAnsi="Courier New" w:cs="Courier New" w:hint="default"/>
      </w:rPr>
    </w:lvl>
    <w:lvl w:ilvl="2" w:tplc="FFFFFFFF" w:tentative="1">
      <w:start w:val="1"/>
      <w:numFmt w:val="bullet"/>
      <w:lvlText w:val=""/>
      <w:lvlJc w:val="left"/>
      <w:pPr>
        <w:ind w:left="3330" w:hanging="360"/>
      </w:pPr>
      <w:rPr>
        <w:rFonts w:ascii="Wingdings" w:hAnsi="Wingdings" w:hint="default"/>
      </w:rPr>
    </w:lvl>
    <w:lvl w:ilvl="3" w:tplc="FFFFFFFF" w:tentative="1">
      <w:start w:val="1"/>
      <w:numFmt w:val="bullet"/>
      <w:lvlText w:val=""/>
      <w:lvlJc w:val="left"/>
      <w:pPr>
        <w:ind w:left="4050" w:hanging="360"/>
      </w:pPr>
      <w:rPr>
        <w:rFonts w:ascii="Symbol" w:hAnsi="Symbol" w:hint="default"/>
      </w:rPr>
    </w:lvl>
    <w:lvl w:ilvl="4" w:tplc="FFFFFFFF" w:tentative="1">
      <w:start w:val="1"/>
      <w:numFmt w:val="bullet"/>
      <w:lvlText w:val="o"/>
      <w:lvlJc w:val="left"/>
      <w:pPr>
        <w:ind w:left="4770" w:hanging="360"/>
      </w:pPr>
      <w:rPr>
        <w:rFonts w:ascii="Courier New" w:hAnsi="Courier New" w:cs="Courier New" w:hint="default"/>
      </w:rPr>
    </w:lvl>
    <w:lvl w:ilvl="5" w:tplc="FFFFFFFF" w:tentative="1">
      <w:start w:val="1"/>
      <w:numFmt w:val="bullet"/>
      <w:lvlText w:val=""/>
      <w:lvlJc w:val="left"/>
      <w:pPr>
        <w:ind w:left="5490" w:hanging="360"/>
      </w:pPr>
      <w:rPr>
        <w:rFonts w:ascii="Wingdings" w:hAnsi="Wingdings" w:hint="default"/>
      </w:rPr>
    </w:lvl>
    <w:lvl w:ilvl="6" w:tplc="FFFFFFFF" w:tentative="1">
      <w:start w:val="1"/>
      <w:numFmt w:val="bullet"/>
      <w:lvlText w:val=""/>
      <w:lvlJc w:val="left"/>
      <w:pPr>
        <w:ind w:left="6210" w:hanging="360"/>
      </w:pPr>
      <w:rPr>
        <w:rFonts w:ascii="Symbol" w:hAnsi="Symbol" w:hint="default"/>
      </w:rPr>
    </w:lvl>
    <w:lvl w:ilvl="7" w:tplc="FFFFFFFF" w:tentative="1">
      <w:start w:val="1"/>
      <w:numFmt w:val="bullet"/>
      <w:lvlText w:val="o"/>
      <w:lvlJc w:val="left"/>
      <w:pPr>
        <w:ind w:left="6930" w:hanging="360"/>
      </w:pPr>
      <w:rPr>
        <w:rFonts w:ascii="Courier New" w:hAnsi="Courier New" w:cs="Courier New" w:hint="default"/>
      </w:rPr>
    </w:lvl>
    <w:lvl w:ilvl="8" w:tplc="FFFFFFFF" w:tentative="1">
      <w:start w:val="1"/>
      <w:numFmt w:val="bullet"/>
      <w:lvlText w:val=""/>
      <w:lvlJc w:val="left"/>
      <w:pPr>
        <w:ind w:left="7650" w:hanging="360"/>
      </w:pPr>
      <w:rPr>
        <w:rFonts w:ascii="Wingdings" w:hAnsi="Wingdings" w:hint="default"/>
      </w:rPr>
    </w:lvl>
  </w:abstractNum>
  <w:abstractNum w:abstractNumId="16" w15:restartNumberingAfterBreak="0">
    <w:nsid w:val="2C770300"/>
    <w:multiLevelType w:val="hybridMultilevel"/>
    <w:tmpl w:val="6D76B8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CBD0CAE"/>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3FE61D3"/>
    <w:multiLevelType w:val="hybridMultilevel"/>
    <w:tmpl w:val="3C7CB2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51C4414"/>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7E58F4"/>
    <w:multiLevelType w:val="hybridMultilevel"/>
    <w:tmpl w:val="3AE2833A"/>
    <w:lvl w:ilvl="0" w:tplc="C8307116">
      <w:start w:val="1"/>
      <w:numFmt w:val="lowerLetter"/>
      <w:lvlText w:val="%1."/>
      <w:lvlJc w:val="left"/>
      <w:pPr>
        <w:ind w:left="720" w:hanging="360"/>
      </w:pPr>
      <w:rPr>
        <w:rFonts w:hint="default"/>
        <w:b w:val="0"/>
        <w:bCs w:val="0"/>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C61C95"/>
    <w:multiLevelType w:val="hybridMultilevel"/>
    <w:tmpl w:val="8EF85338"/>
    <w:lvl w:ilvl="0" w:tplc="DD463F94">
      <w:start w:val="6"/>
      <w:numFmt w:val="bullet"/>
      <w:lvlText w:val="-"/>
      <w:lvlJc w:val="left"/>
      <w:pPr>
        <w:ind w:left="1428" w:hanging="360"/>
      </w:pPr>
      <w:rPr>
        <w:rFonts w:ascii="Verdana" w:eastAsiaTheme="minorHAnsi" w:hAnsi="Verdana"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4" w15:restartNumberingAfterBreak="0">
    <w:nsid w:val="41580585"/>
    <w:multiLevelType w:val="hybridMultilevel"/>
    <w:tmpl w:val="76703C6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3C05F91"/>
    <w:multiLevelType w:val="hybridMultilevel"/>
    <w:tmpl w:val="D684100C"/>
    <w:lvl w:ilvl="0" w:tplc="1820E950">
      <w:start w:val="1"/>
      <w:numFmt w:val="decimal"/>
      <w:lvlText w:val="%1."/>
      <w:lvlJc w:val="left"/>
      <w:pPr>
        <w:ind w:left="720" w:hanging="360"/>
      </w:pPr>
      <w:rPr>
        <w:rFonts w:cs="Times New Roman"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C05EA8"/>
    <w:multiLevelType w:val="hybridMultilevel"/>
    <w:tmpl w:val="D930AF14"/>
    <w:lvl w:ilvl="0" w:tplc="DD463F94">
      <w:start w:val="6"/>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0616175"/>
    <w:multiLevelType w:val="hybridMultilevel"/>
    <w:tmpl w:val="D3B43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AA5356"/>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172B0F"/>
    <w:multiLevelType w:val="hybridMultilevel"/>
    <w:tmpl w:val="899A3F72"/>
    <w:lvl w:ilvl="0" w:tplc="6032D3E0">
      <w:start w:val="1"/>
      <w:numFmt w:val="lowerLetter"/>
      <w:lvlText w:val="%1."/>
      <w:lvlJc w:val="left"/>
      <w:pPr>
        <w:ind w:left="720" w:hanging="360"/>
      </w:pPr>
      <w:rPr>
        <w:rFonts w:hint="default"/>
        <w:b w:val="0"/>
        <w:bCs w:val="0"/>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D52681"/>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2" w15:restartNumberingAfterBreak="0">
    <w:nsid w:val="586676B0"/>
    <w:multiLevelType w:val="hybridMultilevel"/>
    <w:tmpl w:val="DCFC4C22"/>
    <w:lvl w:ilvl="0" w:tplc="7C8CA0E4">
      <w:start w:val="1"/>
      <w:numFmt w:val="bullet"/>
      <w:lvlText w:val=""/>
      <w:lvlJc w:val="left"/>
      <w:pPr>
        <w:ind w:left="720" w:hanging="360"/>
      </w:pPr>
      <w:rPr>
        <w:rFonts w:ascii="Symbol" w:eastAsia="DejaVu Sans"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AB510F0"/>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AA62E9"/>
    <w:multiLevelType w:val="hybridMultilevel"/>
    <w:tmpl w:val="25C8BCE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6A3F90"/>
    <w:multiLevelType w:val="hybridMultilevel"/>
    <w:tmpl w:val="F9EA20A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7463D0C"/>
    <w:multiLevelType w:val="hybridMultilevel"/>
    <w:tmpl w:val="3DFEB70A"/>
    <w:lvl w:ilvl="0" w:tplc="FFFFFFFF">
      <w:start w:val="1"/>
      <w:numFmt w:val="lowerLetter"/>
      <w:lvlText w:val="%1)"/>
      <w:lvlJc w:val="left"/>
      <w:pPr>
        <w:ind w:left="720" w:hanging="360"/>
      </w:pPr>
    </w:lvl>
    <w:lvl w:ilvl="1" w:tplc="FFFFFFFF">
      <w:numFmt w:val="bullet"/>
      <w:lvlText w:val="•"/>
      <w:lvlJc w:val="left"/>
      <w:pPr>
        <w:ind w:left="1440" w:hanging="360"/>
      </w:pPr>
      <w:rPr>
        <w:rFonts w:ascii="Calibri" w:eastAsia="Calibri" w:hAnsi="Calibri" w:cs="Calibri" w:hint="default"/>
      </w:rPr>
    </w:lvl>
    <w:lvl w:ilvl="2" w:tplc="04130003">
      <w:start w:val="1"/>
      <w:numFmt w:val="bullet"/>
      <w:lvlText w:val="o"/>
      <w:lvlJc w:val="left"/>
      <w:pPr>
        <w:ind w:left="2340" w:hanging="360"/>
      </w:pPr>
      <w:rPr>
        <w:rFonts w:ascii="Courier New" w:hAnsi="Courier New" w:cs="Courier New" w:hint="default"/>
      </w:rPr>
    </w:lvl>
    <w:lvl w:ilvl="3" w:tplc="7B08526C">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A769B5"/>
    <w:multiLevelType w:val="hybridMultilevel"/>
    <w:tmpl w:val="475C19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B0E49C1"/>
    <w:multiLevelType w:val="hybridMultilevel"/>
    <w:tmpl w:val="25C8BCE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9E3EAC"/>
    <w:multiLevelType w:val="hybridMultilevel"/>
    <w:tmpl w:val="01402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EF598C"/>
    <w:multiLevelType w:val="hybridMultilevel"/>
    <w:tmpl w:val="52BC7B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lowerLetter"/>
      <w:lvlText w:val="%4."/>
      <w:lvlJc w:val="left"/>
      <w:pPr>
        <w:ind w:left="2520" w:hanging="360"/>
      </w:pPr>
      <w:rPr>
        <w:rFonts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7D13DA"/>
    <w:multiLevelType w:val="hybridMultilevel"/>
    <w:tmpl w:val="55A0770E"/>
    <w:lvl w:ilvl="0" w:tplc="DD463F94">
      <w:start w:val="6"/>
      <w:numFmt w:val="bullet"/>
      <w:lvlText w:val="-"/>
      <w:lvlJc w:val="left"/>
      <w:pPr>
        <w:ind w:left="720" w:hanging="360"/>
      </w:pPr>
      <w:rPr>
        <w:rFonts w:ascii="Verdana" w:eastAsiaTheme="minorHAnsi" w:hAnsi="Verdana"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804C78"/>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46408E"/>
    <w:multiLevelType w:val="hybridMultilevel"/>
    <w:tmpl w:val="6DE20CAC"/>
    <w:lvl w:ilvl="0" w:tplc="631E12A8">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100C77"/>
    <w:multiLevelType w:val="hybridMultilevel"/>
    <w:tmpl w:val="CB609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9D53364"/>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A432281"/>
    <w:multiLevelType w:val="hybridMultilevel"/>
    <w:tmpl w:val="3F806074"/>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C676117"/>
    <w:multiLevelType w:val="hybridMultilevel"/>
    <w:tmpl w:val="03CC00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CF758AB"/>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DEE5E62"/>
    <w:multiLevelType w:val="hybridMultilevel"/>
    <w:tmpl w:val="D8747110"/>
    <w:lvl w:ilvl="0" w:tplc="FFFFFFFF">
      <w:start w:val="1"/>
      <w:numFmt w:val="decimal"/>
      <w:lvlText w:val="%1."/>
      <w:lvlJc w:val="left"/>
      <w:pPr>
        <w:ind w:left="720" w:hanging="360"/>
      </w:pPr>
      <w:rPr>
        <w:rFonts w:cs="Times New Roman" w:hint="default"/>
      </w:rPr>
    </w:lvl>
    <w:lvl w:ilvl="1" w:tplc="04130001">
      <w:start w:val="1"/>
      <w:numFmt w:val="bullet"/>
      <w:lvlText w:val=""/>
      <w:lvlJc w:val="left"/>
      <w:pPr>
        <w:ind w:left="1068"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9E2311"/>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28251175">
    <w:abstractNumId w:val="31"/>
  </w:num>
  <w:num w:numId="2" w16cid:durableId="672798976">
    <w:abstractNumId w:val="7"/>
  </w:num>
  <w:num w:numId="3" w16cid:durableId="1957562322">
    <w:abstractNumId w:val="6"/>
  </w:num>
  <w:num w:numId="4" w16cid:durableId="1564290191">
    <w:abstractNumId w:val="19"/>
  </w:num>
  <w:num w:numId="5" w16cid:durableId="1774668274">
    <w:abstractNumId w:val="18"/>
  </w:num>
  <w:num w:numId="6" w16cid:durableId="1298492578">
    <w:abstractNumId w:val="2"/>
  </w:num>
  <w:num w:numId="7" w16cid:durableId="1444493659">
    <w:abstractNumId w:val="44"/>
  </w:num>
  <w:num w:numId="8" w16cid:durableId="1176119727">
    <w:abstractNumId w:val="26"/>
  </w:num>
  <w:num w:numId="9" w16cid:durableId="186988186">
    <w:abstractNumId w:val="24"/>
  </w:num>
  <w:num w:numId="10" w16cid:durableId="1478306682">
    <w:abstractNumId w:val="0"/>
  </w:num>
  <w:num w:numId="11" w16cid:durableId="1027097611">
    <w:abstractNumId w:val="13"/>
  </w:num>
  <w:num w:numId="12" w16cid:durableId="645553329">
    <w:abstractNumId w:val="35"/>
  </w:num>
  <w:num w:numId="13" w16cid:durableId="270554160">
    <w:abstractNumId w:val="4"/>
  </w:num>
  <w:num w:numId="14" w16cid:durableId="626666580">
    <w:abstractNumId w:val="36"/>
  </w:num>
  <w:num w:numId="15" w16cid:durableId="624192029">
    <w:abstractNumId w:val="29"/>
  </w:num>
  <w:num w:numId="16" w16cid:durableId="894853869">
    <w:abstractNumId w:val="39"/>
  </w:num>
  <w:num w:numId="17" w16cid:durableId="2081292965">
    <w:abstractNumId w:val="10"/>
  </w:num>
  <w:num w:numId="18" w16cid:durableId="2143960689">
    <w:abstractNumId w:val="20"/>
  </w:num>
  <w:num w:numId="19" w16cid:durableId="1378581156">
    <w:abstractNumId w:val="30"/>
  </w:num>
  <w:num w:numId="20" w16cid:durableId="1429538753">
    <w:abstractNumId w:val="48"/>
  </w:num>
  <w:num w:numId="21" w16cid:durableId="716441712">
    <w:abstractNumId w:val="49"/>
  </w:num>
  <w:num w:numId="22" w16cid:durableId="88234669">
    <w:abstractNumId w:val="27"/>
  </w:num>
  <w:num w:numId="23" w16cid:durableId="271516115">
    <w:abstractNumId w:val="40"/>
  </w:num>
  <w:num w:numId="24" w16cid:durableId="1180046197">
    <w:abstractNumId w:val="34"/>
  </w:num>
  <w:num w:numId="25" w16cid:durableId="613711684">
    <w:abstractNumId w:val="38"/>
  </w:num>
  <w:num w:numId="26" w16cid:durableId="267927956">
    <w:abstractNumId w:val="17"/>
  </w:num>
  <w:num w:numId="27" w16cid:durableId="208806121">
    <w:abstractNumId w:val="23"/>
  </w:num>
  <w:num w:numId="28" w16cid:durableId="1744527478">
    <w:abstractNumId w:val="37"/>
  </w:num>
  <w:num w:numId="29" w16cid:durableId="851921615">
    <w:abstractNumId w:val="12"/>
  </w:num>
  <w:num w:numId="30" w16cid:durableId="1182086021">
    <w:abstractNumId w:val="1"/>
  </w:num>
  <w:num w:numId="31" w16cid:durableId="1442452405">
    <w:abstractNumId w:val="42"/>
  </w:num>
  <w:num w:numId="32" w16cid:durableId="52240533">
    <w:abstractNumId w:val="25"/>
  </w:num>
  <w:num w:numId="33" w16cid:durableId="1347099656">
    <w:abstractNumId w:val="5"/>
  </w:num>
  <w:num w:numId="34" w16cid:durableId="1335454624">
    <w:abstractNumId w:val="46"/>
  </w:num>
  <w:num w:numId="35" w16cid:durableId="426197948">
    <w:abstractNumId w:val="15"/>
  </w:num>
  <w:num w:numId="36" w16cid:durableId="1076442475">
    <w:abstractNumId w:val="8"/>
  </w:num>
  <w:num w:numId="37" w16cid:durableId="1185241938">
    <w:abstractNumId w:val="9"/>
  </w:num>
  <w:num w:numId="38" w16cid:durableId="1271544738">
    <w:abstractNumId w:val="47"/>
  </w:num>
  <w:num w:numId="39" w16cid:durableId="585190983">
    <w:abstractNumId w:val="16"/>
  </w:num>
  <w:num w:numId="40" w16cid:durableId="1238976814">
    <w:abstractNumId w:val="41"/>
  </w:num>
  <w:num w:numId="41" w16cid:durableId="1936816161">
    <w:abstractNumId w:val="14"/>
  </w:num>
  <w:num w:numId="42" w16cid:durableId="1540821938">
    <w:abstractNumId w:val="22"/>
  </w:num>
  <w:num w:numId="43" w16cid:durableId="1443377399">
    <w:abstractNumId w:val="28"/>
  </w:num>
  <w:num w:numId="44" w16cid:durableId="1758942229">
    <w:abstractNumId w:val="33"/>
  </w:num>
  <w:num w:numId="45" w16cid:durableId="1133209207">
    <w:abstractNumId w:val="45"/>
  </w:num>
  <w:num w:numId="46" w16cid:durableId="2093889952">
    <w:abstractNumId w:val="21"/>
  </w:num>
  <w:num w:numId="47" w16cid:durableId="1099179292">
    <w:abstractNumId w:val="43"/>
  </w:num>
  <w:num w:numId="48" w16cid:durableId="1833790610">
    <w:abstractNumId w:val="50"/>
  </w:num>
  <w:num w:numId="49" w16cid:durableId="1395272342">
    <w:abstractNumId w:val="11"/>
  </w:num>
  <w:num w:numId="50" w16cid:durableId="1045064378">
    <w:abstractNumId w:val="3"/>
  </w:num>
  <w:num w:numId="51" w16cid:durableId="1035885992">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C59"/>
    <w:rsid w:val="0000277F"/>
    <w:rsid w:val="00007DDB"/>
    <w:rsid w:val="0001092F"/>
    <w:rsid w:val="00014D4D"/>
    <w:rsid w:val="0002208D"/>
    <w:rsid w:val="000418D7"/>
    <w:rsid w:val="00050A78"/>
    <w:rsid w:val="00080F53"/>
    <w:rsid w:val="00083709"/>
    <w:rsid w:val="000A5B0E"/>
    <w:rsid w:val="000A5DDD"/>
    <w:rsid w:val="000C7CBB"/>
    <w:rsid w:val="000E3ED9"/>
    <w:rsid w:val="000F20FE"/>
    <w:rsid w:val="00103B96"/>
    <w:rsid w:val="001045C4"/>
    <w:rsid w:val="0010760A"/>
    <w:rsid w:val="0011282B"/>
    <w:rsid w:val="00115C55"/>
    <w:rsid w:val="00133AF3"/>
    <w:rsid w:val="00133C01"/>
    <w:rsid w:val="001575D5"/>
    <w:rsid w:val="001625FB"/>
    <w:rsid w:val="001A082E"/>
    <w:rsid w:val="001A6044"/>
    <w:rsid w:val="001C3560"/>
    <w:rsid w:val="001D1BD0"/>
    <w:rsid w:val="001D57CD"/>
    <w:rsid w:val="001D7345"/>
    <w:rsid w:val="001E5136"/>
    <w:rsid w:val="00202EE3"/>
    <w:rsid w:val="00230877"/>
    <w:rsid w:val="00264CB6"/>
    <w:rsid w:val="00270BE0"/>
    <w:rsid w:val="00280357"/>
    <w:rsid w:val="002877A0"/>
    <w:rsid w:val="002915BE"/>
    <w:rsid w:val="002A301C"/>
    <w:rsid w:val="002C2173"/>
    <w:rsid w:val="002D1D1F"/>
    <w:rsid w:val="002D7716"/>
    <w:rsid w:val="002E69AC"/>
    <w:rsid w:val="00316E8D"/>
    <w:rsid w:val="0032180B"/>
    <w:rsid w:val="00322165"/>
    <w:rsid w:val="00326189"/>
    <w:rsid w:val="00331188"/>
    <w:rsid w:val="00337A3B"/>
    <w:rsid w:val="00350787"/>
    <w:rsid w:val="00352C6C"/>
    <w:rsid w:val="003622DC"/>
    <w:rsid w:val="003623AA"/>
    <w:rsid w:val="00366807"/>
    <w:rsid w:val="003809F4"/>
    <w:rsid w:val="003A57BF"/>
    <w:rsid w:val="003B01AC"/>
    <w:rsid w:val="003B111F"/>
    <w:rsid w:val="003B3785"/>
    <w:rsid w:val="003B3A94"/>
    <w:rsid w:val="003B487D"/>
    <w:rsid w:val="003B690C"/>
    <w:rsid w:val="003C6C84"/>
    <w:rsid w:val="003D00C1"/>
    <w:rsid w:val="003D6384"/>
    <w:rsid w:val="003D6922"/>
    <w:rsid w:val="003E2D6F"/>
    <w:rsid w:val="003F6197"/>
    <w:rsid w:val="00444D4A"/>
    <w:rsid w:val="004640A7"/>
    <w:rsid w:val="004655DC"/>
    <w:rsid w:val="00477138"/>
    <w:rsid w:val="00482B95"/>
    <w:rsid w:val="00497B8F"/>
    <w:rsid w:val="004A0AB8"/>
    <w:rsid w:val="004E1FFA"/>
    <w:rsid w:val="004F3384"/>
    <w:rsid w:val="004F4C79"/>
    <w:rsid w:val="00503B33"/>
    <w:rsid w:val="00517C53"/>
    <w:rsid w:val="00520BC2"/>
    <w:rsid w:val="00520FC4"/>
    <w:rsid w:val="00523D4D"/>
    <w:rsid w:val="00535D4C"/>
    <w:rsid w:val="0057271A"/>
    <w:rsid w:val="00576C66"/>
    <w:rsid w:val="00587E02"/>
    <w:rsid w:val="005942BE"/>
    <w:rsid w:val="005942CA"/>
    <w:rsid w:val="005A2281"/>
    <w:rsid w:val="005B6A43"/>
    <w:rsid w:val="005C5A4D"/>
    <w:rsid w:val="005C678D"/>
    <w:rsid w:val="005F0E81"/>
    <w:rsid w:val="005F5F32"/>
    <w:rsid w:val="005F5F39"/>
    <w:rsid w:val="005F76AB"/>
    <w:rsid w:val="00605DE2"/>
    <w:rsid w:val="0061626B"/>
    <w:rsid w:val="00621571"/>
    <w:rsid w:val="00627860"/>
    <w:rsid w:val="00630DDE"/>
    <w:rsid w:val="00635386"/>
    <w:rsid w:val="00641614"/>
    <w:rsid w:val="006512C6"/>
    <w:rsid w:val="006530DF"/>
    <w:rsid w:val="00654339"/>
    <w:rsid w:val="006636DE"/>
    <w:rsid w:val="006675FF"/>
    <w:rsid w:val="0067031F"/>
    <w:rsid w:val="00674FC1"/>
    <w:rsid w:val="00683324"/>
    <w:rsid w:val="00687548"/>
    <w:rsid w:val="006933E0"/>
    <w:rsid w:val="006978C2"/>
    <w:rsid w:val="006A2787"/>
    <w:rsid w:val="006B0FDF"/>
    <w:rsid w:val="006B343C"/>
    <w:rsid w:val="006B7EFC"/>
    <w:rsid w:val="006C7958"/>
    <w:rsid w:val="006D047B"/>
    <w:rsid w:val="006F50FD"/>
    <w:rsid w:val="00713781"/>
    <w:rsid w:val="00721826"/>
    <w:rsid w:val="00726B30"/>
    <w:rsid w:val="00726D63"/>
    <w:rsid w:val="00727EE8"/>
    <w:rsid w:val="0073604A"/>
    <w:rsid w:val="007470B1"/>
    <w:rsid w:val="00764D23"/>
    <w:rsid w:val="007700E3"/>
    <w:rsid w:val="007747CD"/>
    <w:rsid w:val="00774C98"/>
    <w:rsid w:val="00784365"/>
    <w:rsid w:val="007A562A"/>
    <w:rsid w:val="007C1FE5"/>
    <w:rsid w:val="007D17CB"/>
    <w:rsid w:val="007E40C5"/>
    <w:rsid w:val="007F417C"/>
    <w:rsid w:val="00801DC3"/>
    <w:rsid w:val="008159C3"/>
    <w:rsid w:val="008336F3"/>
    <w:rsid w:val="0083527D"/>
    <w:rsid w:val="00835D4A"/>
    <w:rsid w:val="008419B3"/>
    <w:rsid w:val="00846746"/>
    <w:rsid w:val="008509F5"/>
    <w:rsid w:val="008643A8"/>
    <w:rsid w:val="00870D95"/>
    <w:rsid w:val="008A419A"/>
    <w:rsid w:val="008B4682"/>
    <w:rsid w:val="008B4F73"/>
    <w:rsid w:val="008B6CC3"/>
    <w:rsid w:val="008C50DB"/>
    <w:rsid w:val="008D079F"/>
    <w:rsid w:val="008D7A7E"/>
    <w:rsid w:val="008E6CE0"/>
    <w:rsid w:val="00922C76"/>
    <w:rsid w:val="00936C9D"/>
    <w:rsid w:val="009428FD"/>
    <w:rsid w:val="00952A70"/>
    <w:rsid w:val="00965047"/>
    <w:rsid w:val="00972DC0"/>
    <w:rsid w:val="0098067A"/>
    <w:rsid w:val="009A3DED"/>
    <w:rsid w:val="009B280E"/>
    <w:rsid w:val="009B7B78"/>
    <w:rsid w:val="009C52BC"/>
    <w:rsid w:val="009D76FA"/>
    <w:rsid w:val="009F262A"/>
    <w:rsid w:val="009F644D"/>
    <w:rsid w:val="00A04D39"/>
    <w:rsid w:val="00A263E1"/>
    <w:rsid w:val="00A4522D"/>
    <w:rsid w:val="00A506D0"/>
    <w:rsid w:val="00A539C9"/>
    <w:rsid w:val="00A6776A"/>
    <w:rsid w:val="00A723B4"/>
    <w:rsid w:val="00A87B09"/>
    <w:rsid w:val="00AB4CCC"/>
    <w:rsid w:val="00AB5828"/>
    <w:rsid w:val="00AC3881"/>
    <w:rsid w:val="00AD198B"/>
    <w:rsid w:val="00AE28FB"/>
    <w:rsid w:val="00AF2DA2"/>
    <w:rsid w:val="00B00F88"/>
    <w:rsid w:val="00B053B9"/>
    <w:rsid w:val="00B2424A"/>
    <w:rsid w:val="00B25874"/>
    <w:rsid w:val="00B30963"/>
    <w:rsid w:val="00B30C02"/>
    <w:rsid w:val="00B34C58"/>
    <w:rsid w:val="00B40248"/>
    <w:rsid w:val="00B44762"/>
    <w:rsid w:val="00B44FD3"/>
    <w:rsid w:val="00B459EE"/>
    <w:rsid w:val="00B72773"/>
    <w:rsid w:val="00B81761"/>
    <w:rsid w:val="00B968EA"/>
    <w:rsid w:val="00BA5A58"/>
    <w:rsid w:val="00BC1439"/>
    <w:rsid w:val="00BC4438"/>
    <w:rsid w:val="00BD2876"/>
    <w:rsid w:val="00BE1534"/>
    <w:rsid w:val="00BE23B3"/>
    <w:rsid w:val="00BE7B9A"/>
    <w:rsid w:val="00BF6C31"/>
    <w:rsid w:val="00C07815"/>
    <w:rsid w:val="00C10846"/>
    <w:rsid w:val="00C11B5A"/>
    <w:rsid w:val="00C26426"/>
    <w:rsid w:val="00C3207D"/>
    <w:rsid w:val="00C50044"/>
    <w:rsid w:val="00C5504C"/>
    <w:rsid w:val="00C62866"/>
    <w:rsid w:val="00C667E5"/>
    <w:rsid w:val="00C66D87"/>
    <w:rsid w:val="00C74890"/>
    <w:rsid w:val="00C8754A"/>
    <w:rsid w:val="00C9063B"/>
    <w:rsid w:val="00C9513C"/>
    <w:rsid w:val="00C95D27"/>
    <w:rsid w:val="00CC0DD2"/>
    <w:rsid w:val="00CC22AB"/>
    <w:rsid w:val="00CC4F0A"/>
    <w:rsid w:val="00CF23B0"/>
    <w:rsid w:val="00CF7A5A"/>
    <w:rsid w:val="00D063C2"/>
    <w:rsid w:val="00D2648A"/>
    <w:rsid w:val="00D35444"/>
    <w:rsid w:val="00D3778A"/>
    <w:rsid w:val="00D41F2E"/>
    <w:rsid w:val="00D41F5F"/>
    <w:rsid w:val="00D54607"/>
    <w:rsid w:val="00D559F5"/>
    <w:rsid w:val="00D55FB7"/>
    <w:rsid w:val="00D66ABA"/>
    <w:rsid w:val="00D67631"/>
    <w:rsid w:val="00D72A92"/>
    <w:rsid w:val="00D7572F"/>
    <w:rsid w:val="00D95101"/>
    <w:rsid w:val="00DA74C0"/>
    <w:rsid w:val="00DC4989"/>
    <w:rsid w:val="00DD5ADB"/>
    <w:rsid w:val="00DD6BD6"/>
    <w:rsid w:val="00DF5754"/>
    <w:rsid w:val="00E1084F"/>
    <w:rsid w:val="00E12C83"/>
    <w:rsid w:val="00E12EB1"/>
    <w:rsid w:val="00E27DC5"/>
    <w:rsid w:val="00E358A5"/>
    <w:rsid w:val="00E40191"/>
    <w:rsid w:val="00E439F7"/>
    <w:rsid w:val="00E47F8B"/>
    <w:rsid w:val="00E5536F"/>
    <w:rsid w:val="00E62A00"/>
    <w:rsid w:val="00E736F0"/>
    <w:rsid w:val="00E738BA"/>
    <w:rsid w:val="00E90E35"/>
    <w:rsid w:val="00EB6668"/>
    <w:rsid w:val="00EC0466"/>
    <w:rsid w:val="00EC2ABA"/>
    <w:rsid w:val="00EC2CD8"/>
    <w:rsid w:val="00EC318A"/>
    <w:rsid w:val="00ED2FBE"/>
    <w:rsid w:val="00ED3070"/>
    <w:rsid w:val="00EE3D6D"/>
    <w:rsid w:val="00EE69EE"/>
    <w:rsid w:val="00F00450"/>
    <w:rsid w:val="00F06A1D"/>
    <w:rsid w:val="00F12EE0"/>
    <w:rsid w:val="00F16B7E"/>
    <w:rsid w:val="00F22CFA"/>
    <w:rsid w:val="00F41B84"/>
    <w:rsid w:val="00F471F8"/>
    <w:rsid w:val="00F645E7"/>
    <w:rsid w:val="00F67C59"/>
    <w:rsid w:val="00F77B72"/>
    <w:rsid w:val="00F86D13"/>
    <w:rsid w:val="00FB2791"/>
    <w:rsid w:val="00FD2EAA"/>
    <w:rsid w:val="00FD51AB"/>
    <w:rsid w:val="00FD7BC6"/>
    <w:rsid w:val="00FE0293"/>
    <w:rsid w:val="00FF2B88"/>
    <w:rsid w:val="00FF4FA3"/>
    <w:rsid w:val="00FF5F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1CA66"/>
  <w15:docId w15:val="{AC52349F-F987-40D2-9AE0-B81401FE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67C59"/>
    <w:pPr>
      <w:spacing w:line="240" w:lineRule="atLeast"/>
    </w:pPr>
    <w:rPr>
      <w:rFonts w:ascii="Verdana" w:hAnsi="Verdana"/>
      <w:sz w:val="18"/>
      <w:szCs w:val="24"/>
    </w:rPr>
  </w:style>
  <w:style w:type="paragraph" w:styleId="Kop1">
    <w:name w:val="heading 1"/>
    <w:basedOn w:val="Standaard"/>
    <w:next w:val="Standaard"/>
    <w:link w:val="Kop1Char"/>
    <w:uiPriority w:val="8"/>
    <w:qFormat/>
    <w:rsid w:val="00AC3881"/>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AC3881"/>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AC3881"/>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link w:val="Kop5Char"/>
    <w:uiPriority w:val="9"/>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link w:val="KoptekstChar"/>
    <w:uiPriority w:val="99"/>
    <w:rsid w:val="00F67C59"/>
    <w:pPr>
      <w:tabs>
        <w:tab w:val="center" w:pos="4153"/>
        <w:tab w:val="right" w:pos="8306"/>
      </w:tabs>
    </w:pPr>
  </w:style>
  <w:style w:type="paragraph" w:styleId="Voettekst">
    <w:name w:val="footer"/>
    <w:basedOn w:val="Standaard"/>
    <w:link w:val="VoettekstChar"/>
    <w:rsid w:val="00F67C59"/>
    <w:pPr>
      <w:tabs>
        <w:tab w:val="center" w:pos="4153"/>
        <w:tab w:val="right" w:pos="8306"/>
      </w:tabs>
    </w:pPr>
  </w:style>
  <w:style w:type="paragraph" w:styleId="Ballontekst">
    <w:name w:val="Balloon Text"/>
    <w:basedOn w:val="Standaard"/>
    <w:link w:val="BallontekstChar"/>
    <w:uiPriority w:val="99"/>
    <w:semiHidden/>
    <w:rsid w:val="00E27DC5"/>
    <w:rPr>
      <w:rFonts w:ascii="Tahoma" w:hAnsi="Tahoma" w:cs="Tahoma"/>
      <w:sz w:val="16"/>
      <w:szCs w:val="16"/>
    </w:rPr>
  </w:style>
  <w:style w:type="character" w:styleId="Verwijzingopmerking">
    <w:name w:val="annotation reference"/>
    <w:basedOn w:val="Standaardalinea-lettertype"/>
    <w:uiPriority w:val="99"/>
    <w:rsid w:val="00AE28FB"/>
    <w:rPr>
      <w:sz w:val="16"/>
      <w:szCs w:val="16"/>
    </w:rPr>
  </w:style>
  <w:style w:type="paragraph" w:styleId="Tekstopmerking">
    <w:name w:val="annotation text"/>
    <w:basedOn w:val="Standaard"/>
    <w:link w:val="TekstopmerkingChar"/>
    <w:uiPriority w:val="99"/>
    <w:rsid w:val="00AE28FB"/>
    <w:pPr>
      <w:spacing w:line="240" w:lineRule="auto"/>
    </w:pPr>
    <w:rPr>
      <w:sz w:val="20"/>
      <w:szCs w:val="20"/>
    </w:rPr>
  </w:style>
  <w:style w:type="character" w:customStyle="1" w:styleId="TekstopmerkingChar">
    <w:name w:val="Tekst opmerking Char"/>
    <w:basedOn w:val="Standaardalinea-lettertype"/>
    <w:link w:val="Tekstopmerking"/>
    <w:uiPriority w:val="99"/>
    <w:rsid w:val="00AE28FB"/>
    <w:rPr>
      <w:rFonts w:ascii="Verdana" w:hAnsi="Verdana"/>
    </w:rPr>
  </w:style>
  <w:style w:type="paragraph" w:styleId="Onderwerpvanopmerking">
    <w:name w:val="annotation subject"/>
    <w:basedOn w:val="Tekstopmerking"/>
    <w:next w:val="Tekstopmerking"/>
    <w:link w:val="OnderwerpvanopmerkingChar"/>
    <w:uiPriority w:val="99"/>
    <w:rsid w:val="00AE28FB"/>
    <w:rPr>
      <w:b/>
      <w:bCs/>
    </w:rPr>
  </w:style>
  <w:style w:type="character" w:customStyle="1" w:styleId="OnderwerpvanopmerkingChar">
    <w:name w:val="Onderwerp van opmerking Char"/>
    <w:basedOn w:val="TekstopmerkingChar"/>
    <w:link w:val="Onderwerpvanopmerking"/>
    <w:uiPriority w:val="99"/>
    <w:rsid w:val="00AE28FB"/>
    <w:rPr>
      <w:rFonts w:ascii="Verdana" w:hAnsi="Verdana"/>
      <w:b/>
      <w:bCs/>
    </w:rPr>
  </w:style>
  <w:style w:type="character" w:customStyle="1" w:styleId="VoettekstChar">
    <w:name w:val="Voettekst Char"/>
    <w:basedOn w:val="Standaardalinea-lettertype"/>
    <w:link w:val="Voettekst"/>
    <w:uiPriority w:val="99"/>
    <w:rsid w:val="00326189"/>
    <w:rPr>
      <w:rFonts w:ascii="Verdana" w:hAnsi="Verdana"/>
      <w:sz w:val="18"/>
      <w:szCs w:val="24"/>
    </w:rPr>
  </w:style>
  <w:style w:type="paragraph" w:customStyle="1" w:styleId="Broodtekst">
    <w:name w:val="Broodtekst"/>
    <w:basedOn w:val="Standaard"/>
    <w:link w:val="BroodtekstChar"/>
    <w:qFormat/>
    <w:rsid w:val="00BE7B9A"/>
    <w:pPr>
      <w:tabs>
        <w:tab w:val="left" w:pos="227"/>
        <w:tab w:val="left" w:pos="454"/>
        <w:tab w:val="left" w:pos="680"/>
      </w:tabs>
      <w:autoSpaceDE w:val="0"/>
      <w:autoSpaceDN w:val="0"/>
      <w:adjustRightInd w:val="0"/>
    </w:pPr>
    <w:rPr>
      <w:rFonts w:eastAsia="DejaVu Sans"/>
      <w:szCs w:val="18"/>
    </w:rPr>
  </w:style>
  <w:style w:type="paragraph" w:styleId="Lijstalinea">
    <w:name w:val="List Paragraph"/>
    <w:basedOn w:val="Standaard"/>
    <w:link w:val="LijstalineaChar"/>
    <w:uiPriority w:val="34"/>
    <w:qFormat/>
    <w:rsid w:val="00FD2EAA"/>
    <w:pPr>
      <w:ind w:left="720"/>
      <w:contextualSpacing/>
    </w:pPr>
  </w:style>
  <w:style w:type="character" w:customStyle="1" w:styleId="Kop1Char">
    <w:name w:val="Kop 1 Char"/>
    <w:basedOn w:val="Standaardalinea-lettertype"/>
    <w:link w:val="Kop1"/>
    <w:uiPriority w:val="8"/>
    <w:rsid w:val="00AC3881"/>
    <w:rPr>
      <w:rFonts w:ascii="Verdana" w:eastAsiaTheme="majorEastAsia" w:hAnsi="Verdana" w:cstheme="majorBidi"/>
      <w:bCs/>
      <w:sz w:val="24"/>
      <w:szCs w:val="28"/>
    </w:rPr>
  </w:style>
  <w:style w:type="character" w:customStyle="1" w:styleId="Kop2Char">
    <w:name w:val="Kop 2 Char"/>
    <w:basedOn w:val="Standaardalinea-lettertype"/>
    <w:link w:val="Kop2"/>
    <w:uiPriority w:val="9"/>
    <w:rsid w:val="00AC3881"/>
    <w:rPr>
      <w:rFonts w:ascii="Verdana" w:eastAsiaTheme="majorEastAsia" w:hAnsi="Verdana" w:cstheme="majorBidi"/>
      <w:b/>
      <w:bCs/>
      <w:sz w:val="18"/>
      <w:szCs w:val="26"/>
    </w:rPr>
  </w:style>
  <w:style w:type="character" w:customStyle="1" w:styleId="Kop3Char">
    <w:name w:val="Kop 3 Char"/>
    <w:basedOn w:val="Standaardalinea-lettertype"/>
    <w:link w:val="Kop3"/>
    <w:uiPriority w:val="9"/>
    <w:rsid w:val="00AC3881"/>
    <w:rPr>
      <w:rFonts w:ascii="Verdana" w:eastAsiaTheme="majorEastAsia" w:hAnsi="Verdana" w:cstheme="majorBidi"/>
      <w:bCs/>
      <w:i/>
      <w:sz w:val="18"/>
      <w:szCs w:val="24"/>
    </w:rPr>
  </w:style>
  <w:style w:type="paragraph" w:styleId="Geenafstand">
    <w:name w:val="No Spacing"/>
    <w:uiPriority w:val="1"/>
    <w:unhideWhenUsed/>
    <w:qFormat/>
    <w:rsid w:val="00AC3881"/>
    <w:pPr>
      <w:spacing w:line="240" w:lineRule="exact"/>
      <w:contextualSpacing/>
    </w:pPr>
    <w:rPr>
      <w:rFonts w:ascii="Verdana" w:eastAsiaTheme="minorHAnsi" w:hAnsi="Verdana" w:cstheme="minorBidi"/>
      <w:kern w:val="2"/>
      <w:sz w:val="18"/>
      <w:szCs w:val="18"/>
      <w:lang w:eastAsia="en-US"/>
      <w14:ligatures w14:val="standardContextual"/>
    </w:rPr>
  </w:style>
  <w:style w:type="character" w:customStyle="1" w:styleId="Kop4Char">
    <w:name w:val="Kop 4 Char"/>
    <w:basedOn w:val="Standaardalinea-lettertype"/>
    <w:link w:val="Kop4"/>
    <w:uiPriority w:val="9"/>
    <w:rsid w:val="00AC3881"/>
    <w:rPr>
      <w:b/>
      <w:bCs/>
      <w:sz w:val="28"/>
      <w:szCs w:val="28"/>
    </w:rPr>
  </w:style>
  <w:style w:type="paragraph" w:styleId="Titel">
    <w:name w:val="Title"/>
    <w:basedOn w:val="Standaard"/>
    <w:next w:val="Standaard"/>
    <w:link w:val="TitelChar"/>
    <w:uiPriority w:val="10"/>
    <w:rsid w:val="00AC3881"/>
    <w:pPr>
      <w:pBdr>
        <w:bottom w:val="single" w:sz="8" w:space="4" w:color="4F81BD"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AC3881"/>
    <w:rPr>
      <w:rFonts w:ascii="Verdana" w:eastAsiaTheme="majorEastAsia" w:hAnsi="Verdana" w:cstheme="majorBidi"/>
      <w:spacing w:val="5"/>
      <w:kern w:val="28"/>
      <w:sz w:val="52"/>
      <w:szCs w:val="52"/>
    </w:rPr>
  </w:style>
  <w:style w:type="character" w:customStyle="1" w:styleId="KoptekstChar">
    <w:name w:val="Koptekst Char"/>
    <w:basedOn w:val="Standaardalinea-lettertype"/>
    <w:link w:val="Koptekst"/>
    <w:uiPriority w:val="99"/>
    <w:rsid w:val="00AC3881"/>
    <w:rPr>
      <w:rFonts w:ascii="Verdana" w:hAnsi="Verdana"/>
      <w:sz w:val="18"/>
      <w:szCs w:val="24"/>
    </w:rPr>
  </w:style>
  <w:style w:type="character" w:customStyle="1" w:styleId="BallontekstChar">
    <w:name w:val="Ballontekst Char"/>
    <w:basedOn w:val="Standaardalinea-lettertype"/>
    <w:link w:val="Ballontekst"/>
    <w:uiPriority w:val="99"/>
    <w:semiHidden/>
    <w:rsid w:val="00AC3881"/>
    <w:rPr>
      <w:rFonts w:ascii="Tahoma" w:hAnsi="Tahoma" w:cs="Tahoma"/>
      <w:sz w:val="16"/>
      <w:szCs w:val="16"/>
    </w:rPr>
  </w:style>
  <w:style w:type="numbering" w:customStyle="1" w:styleId="Lijststijl">
    <w:name w:val="Lijststijl"/>
    <w:uiPriority w:val="99"/>
    <w:rsid w:val="00AC3881"/>
    <w:pPr>
      <w:numPr>
        <w:numId w:val="2"/>
      </w:numPr>
    </w:pPr>
  </w:style>
  <w:style w:type="numbering" w:customStyle="1" w:styleId="Stijl2">
    <w:name w:val="Stijl2"/>
    <w:uiPriority w:val="99"/>
    <w:rsid w:val="00AC3881"/>
    <w:pPr>
      <w:numPr>
        <w:numId w:val="3"/>
      </w:numPr>
    </w:pPr>
  </w:style>
  <w:style w:type="paragraph" w:customStyle="1" w:styleId="Lijstmetopsommingstekens">
    <w:name w:val="Lijst met opsommingstekens"/>
    <w:basedOn w:val="Lijstalinea"/>
    <w:link w:val="LijstmetopsommingstekensChar"/>
    <w:uiPriority w:val="10"/>
    <w:rsid w:val="00AC3881"/>
    <w:pPr>
      <w:numPr>
        <w:numId w:val="4"/>
      </w:numPr>
      <w:contextualSpacing w:val="0"/>
    </w:pPr>
  </w:style>
  <w:style w:type="table" w:styleId="Tabelraster">
    <w:name w:val="Table Grid"/>
    <w:basedOn w:val="Standaardtabel"/>
    <w:uiPriority w:val="59"/>
    <w:rsid w:val="00AC3881"/>
    <w:pPr>
      <w:spacing w:line="240" w:lineRule="exact"/>
    </w:pPr>
    <w:rPr>
      <w:rFonts w:asciiTheme="minorHAnsi" w:eastAsiaTheme="minorHAnsi" w:hAnsiTheme="minorHAnsi" w:cstheme="minorBidi"/>
      <w:kern w:val="2"/>
      <w:sz w:val="14"/>
      <w:szCs w:val="18"/>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AC3881"/>
    <w:rPr>
      <w:rFonts w:ascii="Verdana" w:hAnsi="Verdana"/>
      <w:sz w:val="18"/>
      <w:szCs w:val="24"/>
    </w:rPr>
  </w:style>
  <w:style w:type="character" w:customStyle="1" w:styleId="LijstmetopsommingstekensChar">
    <w:name w:val="Lijst met opsommingstekens Char"/>
    <w:basedOn w:val="LijstalineaChar"/>
    <w:link w:val="Lijstmetopsommingstekens"/>
    <w:uiPriority w:val="10"/>
    <w:rsid w:val="00AC3881"/>
    <w:rPr>
      <w:rFonts w:ascii="Verdana" w:hAnsi="Verdana"/>
      <w:sz w:val="18"/>
      <w:szCs w:val="24"/>
    </w:rPr>
  </w:style>
  <w:style w:type="table" w:styleId="Lichtearcering">
    <w:name w:val="Light Shading"/>
    <w:basedOn w:val="Standaardtabel"/>
    <w:uiPriority w:val="60"/>
    <w:rsid w:val="00AC3881"/>
    <w:rPr>
      <w:rFonts w:asciiTheme="minorHAnsi" w:eastAsiaTheme="minorHAnsi" w:hAnsiTheme="minorHAnsi" w:cstheme="minorBidi"/>
      <w:color w:val="000000" w:themeColor="text1" w:themeShade="BF"/>
      <w:kern w:val="2"/>
      <w:sz w:val="18"/>
      <w:szCs w:val="18"/>
      <w:lang w:eastAsia="en-US"/>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AC3881"/>
    <w:rPr>
      <w:rFonts w:asciiTheme="minorHAnsi" w:eastAsiaTheme="minorHAnsi" w:hAnsiTheme="minorHAnsi" w:cstheme="minorBidi"/>
      <w:color w:val="365F91" w:themeColor="accent1" w:themeShade="BF"/>
      <w:kern w:val="2"/>
      <w:sz w:val="18"/>
      <w:szCs w:val="18"/>
      <w:lang w:eastAsia="en-US"/>
      <w14:ligatures w14:val="standardContextual"/>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AC3881"/>
    <w:rPr>
      <w:rFonts w:asciiTheme="minorHAnsi" w:eastAsiaTheme="minorHAnsi" w:hAnsiTheme="minorHAnsi" w:cstheme="minorBidi"/>
      <w:color w:val="76923C" w:themeColor="accent3" w:themeShade="BF"/>
      <w:kern w:val="2"/>
      <w:sz w:val="18"/>
      <w:szCs w:val="18"/>
      <w:lang w:eastAsia="en-US"/>
      <w14:ligatures w14:val="standardContextual"/>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Kop5Char">
    <w:name w:val="Kop 5 Char"/>
    <w:basedOn w:val="Standaardalinea-lettertype"/>
    <w:link w:val="Kop5"/>
    <w:uiPriority w:val="9"/>
    <w:rsid w:val="00AC3881"/>
    <w:rPr>
      <w:rFonts w:ascii="Verdana" w:hAnsi="Verdana"/>
      <w:b/>
      <w:bCs/>
      <w:i/>
      <w:iCs/>
      <w:sz w:val="26"/>
      <w:szCs w:val="26"/>
    </w:rPr>
  </w:style>
  <w:style w:type="character" w:styleId="Zwaar">
    <w:name w:val="Strong"/>
    <w:basedOn w:val="Standaardalinea-lettertype"/>
    <w:uiPriority w:val="22"/>
    <w:rsid w:val="00AC3881"/>
    <w:rPr>
      <w:b/>
      <w:bCs/>
    </w:rPr>
  </w:style>
  <w:style w:type="character" w:styleId="Intensievebenadrukking">
    <w:name w:val="Intense Emphasis"/>
    <w:basedOn w:val="Standaardalinea-lettertype"/>
    <w:uiPriority w:val="21"/>
    <w:rsid w:val="00AC3881"/>
    <w:rPr>
      <w:b/>
      <w:bCs/>
      <w:i/>
      <w:iCs/>
      <w:color w:val="4F81BD" w:themeColor="accent1"/>
    </w:rPr>
  </w:style>
  <w:style w:type="character" w:styleId="Nadruk">
    <w:name w:val="Emphasis"/>
    <w:basedOn w:val="Standaardalinea-lettertype"/>
    <w:uiPriority w:val="20"/>
    <w:rsid w:val="00AC3881"/>
    <w:rPr>
      <w:i/>
      <w:iCs/>
    </w:rPr>
  </w:style>
  <w:style w:type="character" w:styleId="Subtielebenadrukking">
    <w:name w:val="Subtle Emphasis"/>
    <w:basedOn w:val="Standaardalinea-lettertype"/>
    <w:uiPriority w:val="19"/>
    <w:rsid w:val="00AC3881"/>
    <w:rPr>
      <w:i/>
      <w:iCs/>
      <w:color w:val="808080" w:themeColor="text1" w:themeTint="7F"/>
    </w:rPr>
  </w:style>
  <w:style w:type="paragraph" w:styleId="Ondertitel">
    <w:name w:val="Subtitle"/>
    <w:basedOn w:val="Standaard"/>
    <w:next w:val="Standaard"/>
    <w:link w:val="OndertitelChar"/>
    <w:uiPriority w:val="11"/>
    <w:rsid w:val="00AC3881"/>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AC3881"/>
    <w:rPr>
      <w:rFonts w:asciiTheme="majorHAnsi" w:eastAsiaTheme="majorEastAsia" w:hAnsiTheme="majorHAnsi" w:cstheme="majorBidi"/>
      <w:i/>
      <w:iCs/>
      <w:color w:val="4F81BD" w:themeColor="accent1"/>
      <w:spacing w:val="15"/>
      <w:sz w:val="24"/>
      <w:szCs w:val="24"/>
    </w:rPr>
  </w:style>
  <w:style w:type="paragraph" w:styleId="Citaat">
    <w:name w:val="Quote"/>
    <w:basedOn w:val="Standaard"/>
    <w:next w:val="Standaard"/>
    <w:link w:val="CitaatChar"/>
    <w:uiPriority w:val="29"/>
    <w:rsid w:val="00AC3881"/>
    <w:rPr>
      <w:rFonts w:eastAsia="DejaVu Sans"/>
      <w:i/>
      <w:iCs/>
      <w:color w:val="000000" w:themeColor="text1"/>
    </w:rPr>
  </w:style>
  <w:style w:type="character" w:customStyle="1" w:styleId="CitaatChar">
    <w:name w:val="Citaat Char"/>
    <w:basedOn w:val="Standaardalinea-lettertype"/>
    <w:link w:val="Citaat"/>
    <w:uiPriority w:val="29"/>
    <w:rsid w:val="00AC3881"/>
    <w:rPr>
      <w:rFonts w:ascii="Verdana" w:eastAsia="DejaVu Sans" w:hAnsi="Verdana"/>
      <w:i/>
      <w:iCs/>
      <w:color w:val="000000" w:themeColor="text1"/>
      <w:sz w:val="18"/>
      <w:szCs w:val="24"/>
    </w:rPr>
  </w:style>
  <w:style w:type="paragraph" w:styleId="Duidelijkcitaat">
    <w:name w:val="Intense Quote"/>
    <w:basedOn w:val="Standaard"/>
    <w:next w:val="Standaard"/>
    <w:link w:val="DuidelijkcitaatChar"/>
    <w:uiPriority w:val="30"/>
    <w:rsid w:val="00AC3881"/>
    <w:pPr>
      <w:pBdr>
        <w:bottom w:val="single" w:sz="4" w:space="4" w:color="4F81BD" w:themeColor="accent1"/>
      </w:pBdr>
      <w:spacing w:before="200" w:after="280"/>
      <w:ind w:left="936" w:right="936"/>
    </w:pPr>
    <w:rPr>
      <w:rFonts w:eastAsia="DejaVu Sans"/>
      <w:b/>
      <w:bCs/>
      <w:i/>
      <w:iCs/>
      <w:color w:val="4F81BD" w:themeColor="accent1"/>
    </w:rPr>
  </w:style>
  <w:style w:type="character" w:customStyle="1" w:styleId="DuidelijkcitaatChar">
    <w:name w:val="Duidelijk citaat Char"/>
    <w:basedOn w:val="Standaardalinea-lettertype"/>
    <w:link w:val="Duidelijkcitaat"/>
    <w:uiPriority w:val="30"/>
    <w:rsid w:val="00AC3881"/>
    <w:rPr>
      <w:rFonts w:ascii="Verdana" w:eastAsia="DejaVu Sans" w:hAnsi="Verdana"/>
      <w:b/>
      <w:bCs/>
      <w:i/>
      <w:iCs/>
      <w:color w:val="4F81BD" w:themeColor="accent1"/>
      <w:sz w:val="18"/>
      <w:szCs w:val="24"/>
    </w:rPr>
  </w:style>
  <w:style w:type="character" w:styleId="Intensieveverwijzing">
    <w:name w:val="Intense Reference"/>
    <w:basedOn w:val="Standaardalinea-lettertype"/>
    <w:uiPriority w:val="32"/>
    <w:rsid w:val="00AC3881"/>
    <w:rPr>
      <w:b/>
      <w:bCs/>
      <w:smallCaps/>
      <w:color w:val="C0504D" w:themeColor="accent2"/>
      <w:spacing w:val="5"/>
      <w:u w:val="single"/>
    </w:rPr>
  </w:style>
  <w:style w:type="character" w:styleId="Titelvanboek">
    <w:name w:val="Book Title"/>
    <w:basedOn w:val="Standaardalinea-lettertype"/>
    <w:uiPriority w:val="33"/>
    <w:rsid w:val="00AC3881"/>
    <w:rPr>
      <w:b/>
      <w:bCs/>
      <w:smallCaps/>
      <w:spacing w:val="5"/>
    </w:rPr>
  </w:style>
  <w:style w:type="paragraph" w:customStyle="1" w:styleId="Lijstalinea1">
    <w:name w:val="Lijstalinea1"/>
    <w:basedOn w:val="Standaard"/>
    <w:semiHidden/>
    <w:rsid w:val="00AC3881"/>
    <w:pPr>
      <w:numPr>
        <w:numId w:val="5"/>
      </w:numPr>
    </w:pPr>
    <w:rPr>
      <w:rFonts w:eastAsia="DejaVu Sans"/>
    </w:rPr>
  </w:style>
  <w:style w:type="paragraph" w:customStyle="1" w:styleId="HoofdstukGenummerd">
    <w:name w:val="HoofdstukGenummerd"/>
    <w:basedOn w:val="Broodtekst"/>
    <w:next w:val="Broodtekst"/>
    <w:uiPriority w:val="2"/>
    <w:qFormat/>
    <w:rsid w:val="00AC3881"/>
    <w:pPr>
      <w:pageBreakBefore/>
      <w:numPr>
        <w:numId w:val="6"/>
      </w:numPr>
      <w:spacing w:after="660" w:line="300" w:lineRule="atLeast"/>
      <w:outlineLvl w:val="0"/>
    </w:pPr>
    <w:rPr>
      <w:sz w:val="24"/>
    </w:rPr>
  </w:style>
  <w:style w:type="paragraph" w:customStyle="1" w:styleId="Paragraaf">
    <w:name w:val="Paragraaf"/>
    <w:basedOn w:val="Broodtekst"/>
    <w:next w:val="Broodtekst"/>
    <w:uiPriority w:val="3"/>
    <w:qFormat/>
    <w:rsid w:val="00AC3881"/>
    <w:pPr>
      <w:numPr>
        <w:ilvl w:val="1"/>
        <w:numId w:val="6"/>
      </w:numPr>
      <w:spacing w:before="240"/>
      <w:outlineLvl w:val="1"/>
    </w:pPr>
    <w:rPr>
      <w:b/>
    </w:rPr>
  </w:style>
  <w:style w:type="paragraph" w:customStyle="1" w:styleId="Subparagraaf">
    <w:name w:val="Subparagraaf"/>
    <w:basedOn w:val="Broodtekst"/>
    <w:next w:val="Broodtekst"/>
    <w:uiPriority w:val="4"/>
    <w:qFormat/>
    <w:rsid w:val="00AC3881"/>
    <w:pPr>
      <w:numPr>
        <w:ilvl w:val="2"/>
        <w:numId w:val="6"/>
      </w:numPr>
      <w:spacing w:before="240"/>
      <w:outlineLvl w:val="2"/>
    </w:pPr>
    <w:rPr>
      <w:i/>
    </w:rPr>
  </w:style>
  <w:style w:type="character" w:styleId="Voetnootmarkering">
    <w:name w:val="footnote reference"/>
    <w:basedOn w:val="Standaardalinea-lettertype"/>
    <w:uiPriority w:val="99"/>
    <w:semiHidden/>
    <w:rsid w:val="00AC3881"/>
    <w:rPr>
      <w:rFonts w:cs="Times New Roman"/>
      <w:vertAlign w:val="superscript"/>
    </w:rPr>
  </w:style>
  <w:style w:type="paragraph" w:customStyle="1" w:styleId="Subsubparagraaf">
    <w:name w:val="Subsubparagraaf"/>
    <w:basedOn w:val="Subparagraaf"/>
    <w:next w:val="Broodtekst"/>
    <w:uiPriority w:val="5"/>
    <w:qFormat/>
    <w:rsid w:val="00AC3881"/>
    <w:pPr>
      <w:numPr>
        <w:ilvl w:val="3"/>
      </w:numPr>
      <w:outlineLvl w:val="3"/>
    </w:pPr>
    <w:rPr>
      <w:i w:val="0"/>
    </w:rPr>
  </w:style>
  <w:style w:type="paragraph" w:customStyle="1" w:styleId="OpsommingenRWS">
    <w:name w:val="Opsommingen RWS"/>
    <w:basedOn w:val="Standaard"/>
    <w:qFormat/>
    <w:rsid w:val="00AC3881"/>
    <w:pPr>
      <w:widowControl w:val="0"/>
      <w:suppressAutoHyphens/>
      <w:autoSpaceDN w:val="0"/>
      <w:spacing w:line="240" w:lineRule="exact"/>
      <w:textAlignment w:val="baseline"/>
    </w:pPr>
    <w:rPr>
      <w:rFonts w:eastAsia="DejaVu Sans" w:cs="Lohit Hindi"/>
      <w:lang w:eastAsia="zh-CN" w:bidi="hi-IN"/>
    </w:rPr>
  </w:style>
  <w:style w:type="table" w:customStyle="1" w:styleId="Tabelraster1">
    <w:name w:val="Tabelraster1"/>
    <w:basedOn w:val="Standaardtabel"/>
    <w:next w:val="Tabelraster"/>
    <w:uiPriority w:val="39"/>
    <w:rsid w:val="00AC38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39"/>
    <w:rsid w:val="00AC38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AC3881"/>
    <w:pPr>
      <w:spacing w:line="240" w:lineRule="auto"/>
    </w:pPr>
    <w:rPr>
      <w:rFonts w:eastAsia="DejaVu Sans"/>
      <w:sz w:val="20"/>
      <w:szCs w:val="20"/>
    </w:rPr>
  </w:style>
  <w:style w:type="character" w:customStyle="1" w:styleId="VoetnoottekstChar">
    <w:name w:val="Voetnoottekst Char"/>
    <w:basedOn w:val="Standaardalinea-lettertype"/>
    <w:link w:val="Voetnoottekst"/>
    <w:uiPriority w:val="99"/>
    <w:rsid w:val="00AC3881"/>
    <w:rPr>
      <w:rFonts w:ascii="Verdana" w:eastAsia="DejaVu Sans" w:hAnsi="Verdana"/>
    </w:rPr>
  </w:style>
  <w:style w:type="character" w:styleId="Hyperlink">
    <w:name w:val="Hyperlink"/>
    <w:basedOn w:val="Standaardalinea-lettertype"/>
    <w:uiPriority w:val="99"/>
    <w:semiHidden/>
    <w:unhideWhenUsed/>
    <w:rsid w:val="00AC3881"/>
    <w:rPr>
      <w:color w:val="007BC7"/>
      <w:u w:val="single"/>
    </w:rPr>
  </w:style>
  <w:style w:type="paragraph" w:styleId="Revisie">
    <w:name w:val="Revision"/>
    <w:hidden/>
    <w:uiPriority w:val="99"/>
    <w:semiHidden/>
    <w:rsid w:val="00AC3881"/>
    <w:rPr>
      <w:rFonts w:ascii="Verdana" w:eastAsia="DejaVu Sans" w:hAnsi="Verdana"/>
      <w:sz w:val="18"/>
      <w:szCs w:val="24"/>
    </w:rPr>
  </w:style>
  <w:style w:type="paragraph" w:customStyle="1" w:styleId="broodtekst0">
    <w:name w:val="broodtekst"/>
    <w:basedOn w:val="Standaard"/>
    <w:link w:val="broodtekstChar2"/>
    <w:rsid w:val="00AC3881"/>
    <w:pPr>
      <w:tabs>
        <w:tab w:val="left" w:pos="227"/>
        <w:tab w:val="left" w:pos="454"/>
        <w:tab w:val="left" w:pos="680"/>
      </w:tabs>
      <w:autoSpaceDE w:val="0"/>
      <w:autoSpaceDN w:val="0"/>
      <w:adjustRightInd w:val="0"/>
    </w:pPr>
    <w:rPr>
      <w:rFonts w:cs="Lohit Hindi"/>
      <w:szCs w:val="18"/>
      <w:lang w:val="en-US" w:eastAsia="en-US"/>
    </w:rPr>
  </w:style>
  <w:style w:type="character" w:customStyle="1" w:styleId="broodtekstChar2">
    <w:name w:val="broodtekst Char2"/>
    <w:basedOn w:val="Standaardalinea-lettertype"/>
    <w:link w:val="broodtekst0"/>
    <w:rsid w:val="00AC3881"/>
    <w:rPr>
      <w:rFonts w:ascii="Verdana" w:hAnsi="Verdana" w:cs="Lohit Hindi"/>
      <w:sz w:val="18"/>
      <w:szCs w:val="18"/>
      <w:lang w:val="en-US" w:eastAsia="en-US"/>
    </w:rPr>
  </w:style>
  <w:style w:type="character" w:customStyle="1" w:styleId="OpmaakprofielArial">
    <w:name w:val="Opmaakprofiel Arial"/>
    <w:rsid w:val="00AC3881"/>
    <w:rPr>
      <w:rFonts w:ascii="V&amp;W Syntax (Adobe)" w:hAnsi="V&amp;W Syntax (Adobe)" w:cs="V&amp;W Syntax (Adobe)"/>
    </w:rPr>
  </w:style>
  <w:style w:type="character" w:customStyle="1" w:styleId="BroodtekstChar">
    <w:name w:val="Broodtekst Char"/>
    <w:basedOn w:val="Standaardalinea-lettertype"/>
    <w:link w:val="Broodtekst"/>
    <w:rsid w:val="00AC3881"/>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88313">
      <w:bodyDiv w:val="1"/>
      <w:marLeft w:val="0"/>
      <w:marRight w:val="0"/>
      <w:marTop w:val="0"/>
      <w:marBottom w:val="0"/>
      <w:divBdr>
        <w:top w:val="none" w:sz="0" w:space="0" w:color="auto"/>
        <w:left w:val="none" w:sz="0" w:space="0" w:color="auto"/>
        <w:bottom w:val="none" w:sz="0" w:space="0" w:color="auto"/>
        <w:right w:val="none" w:sz="0" w:space="0" w:color="auto"/>
      </w:divBdr>
    </w:div>
    <w:div w:id="849835715">
      <w:bodyDiv w:val="1"/>
      <w:marLeft w:val="0"/>
      <w:marRight w:val="0"/>
      <w:marTop w:val="0"/>
      <w:marBottom w:val="0"/>
      <w:divBdr>
        <w:top w:val="none" w:sz="0" w:space="0" w:color="auto"/>
        <w:left w:val="none" w:sz="0" w:space="0" w:color="auto"/>
        <w:bottom w:val="none" w:sz="0" w:space="0" w:color="auto"/>
        <w:right w:val="none" w:sz="0" w:space="0" w:color="auto"/>
      </w:divBdr>
    </w:div>
    <w:div w:id="1248153632">
      <w:bodyDiv w:val="1"/>
      <w:marLeft w:val="0"/>
      <w:marRight w:val="0"/>
      <w:marTop w:val="0"/>
      <w:marBottom w:val="0"/>
      <w:divBdr>
        <w:top w:val="none" w:sz="0" w:space="0" w:color="auto"/>
        <w:left w:val="none" w:sz="0" w:space="0" w:color="auto"/>
        <w:bottom w:val="none" w:sz="0" w:space="0" w:color="auto"/>
        <w:right w:val="none" w:sz="0" w:space="0" w:color="auto"/>
      </w:divBdr>
    </w:div>
    <w:div w:id="1360662445">
      <w:bodyDiv w:val="1"/>
      <w:marLeft w:val="0"/>
      <w:marRight w:val="0"/>
      <w:marTop w:val="0"/>
      <w:marBottom w:val="0"/>
      <w:divBdr>
        <w:top w:val="none" w:sz="0" w:space="0" w:color="auto"/>
        <w:left w:val="none" w:sz="0" w:space="0" w:color="auto"/>
        <w:bottom w:val="none" w:sz="0" w:space="0" w:color="auto"/>
        <w:right w:val="none" w:sz="0" w:space="0" w:color="auto"/>
      </w:divBdr>
    </w:div>
    <w:div w:id="174020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WS Word doc" ma:contentTypeID="0x010100B0CFCA0286740945ABA144AD52B740720056B406F61A659549AC415FBEC5D76E28" ma:contentTypeVersion="2" ma:contentTypeDescription="Create a new document." ma:contentTypeScope="" ma:versionID="23a3840fd6cbbfeadcebd945b2aad935">
  <xsd:schema xmlns:xsd="http://www.w3.org/2001/XMLSchema" xmlns:xs="http://www.w3.org/2001/XMLSchema" xmlns:p="http://schemas.microsoft.com/office/2006/metadata/properties" xmlns:ns2="cb665cb2-4c1b-4338-95f1-4dd7cd771ce0" xmlns:ns3="2113372f-bcaf-4ee5-8635-ccda01c4f701" targetNamespace="http://schemas.microsoft.com/office/2006/metadata/properties" ma:root="true" ma:fieldsID="71d18eb8eb563046d3d01a83b8bf2f34" ns2:_="" ns3:_="">
    <xsd:import namespace="cb665cb2-4c1b-4338-95f1-4dd7cd771ce0"/>
    <xsd:import namespace="2113372f-bcaf-4ee5-8635-ccda01c4f701"/>
    <xsd:element name="properties">
      <xsd:complexType>
        <xsd:sequence>
          <xsd:element name="documentManagement">
            <xsd:complexType>
              <xsd:all>
                <xsd:element ref="ns2:Connect-Status"/>
                <xsd:element ref="ns2:Connect-Archiefwaardig"/>
                <xsd:element ref="ns2:TaxCatchAll" minOccurs="0"/>
                <xsd:element ref="ns2:TaxCatchAllLabel" minOccurs="0"/>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CatchAll" ma:index="9" nillable="true" ma:displayName="Taxonomy Catch All Column" ma:hidden="true" ma:list="{4e4ffe71-eb21-4d48-88b1-c2ef2110424e}" ma:internalName="TaxCatchAll" ma:showField="CatchAllData"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e4ffe71-eb21-4d48-88b1-c2ef2110424e}" ma:internalName="TaxCatchAllLabel" ma:readOnly="true" ma:showField="CatchAllDataLabel"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13372f-bcaf-4ee5-8635-ccda01c4f701" elementFormDefault="qualified">
    <xsd:import namespace="http://schemas.microsoft.com/office/2006/documentManagement/types"/>
    <xsd:import namespace="http://schemas.microsoft.com/office/infopath/2007/PartnerControls"/>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113372f-bcaf-4ee5-8635-ccda01c4f701">CON00-1949901545-1365</_dlc_DocId>
    <_dlc_DocIdUrl xmlns="2113372f-bcaf-4ee5-8635-ccda01c4f701">
      <Url>https://connect.sp02.rws.nl/sites/M230911720/_layouts/15/DocIdRedir.aspx?ID=CON00-1949901545-1365</Url>
      <Description>CON00-1949901545-1365</Description>
    </_dlc_DocIdUrl>
    <Connect-Status xmlns="cb665cb2-4c1b-4338-95f1-4dd7cd771ce0">Concept</Connect-Status>
    <TaxCatchAll xmlns="cb665cb2-4c1b-4338-95f1-4dd7cd771ce0">
      <Value>2</Value>
      <Value>1</Value>
    </TaxCatchAll>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md4a5e6ab761404298864f0be17ffc0c xmlns="cb665cb2-4c1b-4338-95f1-4dd7cd771ce0">
      <Terms xmlns="http://schemas.microsoft.com/office/infopath/2007/PartnerControls"/>
    </md4a5e6ab761404298864f0be17ffc0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5.xml><?xml version="1.0" encoding="utf-8"?>
<?mso-contentType ?>
<SharedContentType xmlns="Microsoft.SharePoint.Taxonomy.ContentTypeSync" SourceId="ae033921-439f-46ba-b586-0b8c8775f769" ContentTypeId="0x010100B0CFCA0286740945ABA144AD52B74072"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1CDF98-7EA5-4048-B891-74EF06EB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2113372f-bcaf-4ee5-8635-ccda01c4f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85ED-9B88-42C7-BC94-3210C320A5AD}">
  <ds:schemaRefs>
    <ds:schemaRef ds:uri="http://schemas.openxmlformats.org/officeDocument/2006/bibliography"/>
  </ds:schemaRefs>
</ds:datastoreItem>
</file>

<file path=customXml/itemProps3.xml><?xml version="1.0" encoding="utf-8"?>
<ds:datastoreItem xmlns:ds="http://schemas.openxmlformats.org/officeDocument/2006/customXml" ds:itemID="{FF51AF6B-24D5-4D01-BA69-2268D674E1FC}">
  <ds:schemaRefs>
    <ds:schemaRef ds:uri="http://schemas.microsoft.com/sharepoint/v3/contenttype/forms"/>
  </ds:schemaRefs>
</ds:datastoreItem>
</file>

<file path=customXml/itemProps4.xml><?xml version="1.0" encoding="utf-8"?>
<ds:datastoreItem xmlns:ds="http://schemas.openxmlformats.org/officeDocument/2006/customXml" ds:itemID="{5A0C4210-62C1-43A3-A534-BE06A86AF509}">
  <ds:schemaRef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purl.org/dc/dcmitype/"/>
    <ds:schemaRef ds:uri="2113372f-bcaf-4ee5-8635-ccda01c4f701"/>
    <ds:schemaRef ds:uri="cb665cb2-4c1b-4338-95f1-4dd7cd771ce0"/>
    <ds:schemaRef ds:uri="http://schemas.microsoft.com/office/2006/metadata/properties"/>
  </ds:schemaRefs>
</ds:datastoreItem>
</file>

<file path=customXml/itemProps5.xml><?xml version="1.0" encoding="utf-8"?>
<ds:datastoreItem xmlns:ds="http://schemas.openxmlformats.org/officeDocument/2006/customXml" ds:itemID="{5F5B430F-7026-41D0-BD37-123B5C759629}">
  <ds:schemaRefs>
    <ds:schemaRef ds:uri="Microsoft.SharePoint.Taxonomy.ContentTypeSync"/>
  </ds:schemaRefs>
</ds:datastoreItem>
</file>

<file path=customXml/itemProps6.xml><?xml version="1.0" encoding="utf-8"?>
<ds:datastoreItem xmlns:ds="http://schemas.openxmlformats.org/officeDocument/2006/customXml" ds:itemID="{622EA9F9-E853-46F7-8DF8-9B54CC41F7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881</Words>
  <Characters>5873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Technische bekwaamheid</vt:lpstr>
    </vt:vector>
  </TitlesOfParts>
  <Company>Rijkswaterstaat</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Technische bekwaamheid</dc:title>
  <dc:creator>Lenderink, Bart</dc:creator>
  <cp:lastModifiedBy>Kemenade, Clemens van (RWS PPO)</cp:lastModifiedBy>
  <cp:revision>32</cp:revision>
  <cp:lastPrinted>2015-12-17T08:39:00Z</cp:lastPrinted>
  <dcterms:created xsi:type="dcterms:W3CDTF">2024-10-15T14:04:00Z</dcterms:created>
  <dcterms:modified xsi:type="dcterms:W3CDTF">2024-10-24T10:00:00Z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0x010100B0CFCA0286740945ABA144AD52B740720056B406F61A659549AC415FBEC5D76E28</vt:lpwstr>
  </property>
  <property fmtid="{D5CDD505-2E9C-101B-9397-08002B2CF9AE}" pid="3" name="_dlc_DocIdItemGuid">
    <vt:lpwstr>80eb31e0-177b-425b-b4cb-6d8fa58e6289</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Organisatieonderdeel">
    <vt:lpwstr/>
  </property>
</Properties>
</file>